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42" w:rightFromText="142" w:vertAnchor="page" w:tblpY="1747"/>
        <w:tblOverlap w:val="never"/>
        <w:tblW w:w="101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2407"/>
        <w:gridCol w:w="1803"/>
        <w:gridCol w:w="3487"/>
      </w:tblGrid>
      <w:tr w:rsidR="000554BC" w:rsidTr="008A5F9A">
        <w:trPr>
          <w:trHeight w:hRule="exact" w:val="766"/>
        </w:trPr>
        <w:tc>
          <w:tcPr>
            <w:tcW w:w="2407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2407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1803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3487" w:type="dxa"/>
            <w:vMerge w:val="restart"/>
          </w:tcPr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2F065D">
              <w:rPr>
                <w:color w:val="7F7F7F" w:themeColor="text1" w:themeTint="80"/>
              </w:rPr>
              <w:instrText>&lt;</w:instrText>
            </w:r>
            <w:r w:rsidR="002F7B07">
              <w:rPr>
                <w:color w:val="7F7F7F" w:themeColor="text1" w:themeTint="80"/>
              </w:rPr>
              <w:instrText xml:space="preserve"> </w:instrText>
            </w:r>
            <w:r w:rsidR="00514546">
              <w:rPr>
                <w:color w:val="7F7F7F" w:themeColor="text1" w:themeTint="80"/>
              </w:rPr>
              <w:instrText>c</w:instrText>
            </w:r>
            <w:r w:rsidR="004B2E2A">
              <w:rPr>
                <w:color w:val="7F7F7F" w:themeColor="text1" w:themeTint="80"/>
              </w:rPr>
              <w:instrText xml:space="preserve">ontactpersoon </w:instrText>
            </w:r>
            <w:r w:rsidR="004B2E2A" w:rsidRPr="004B2E2A">
              <w:rPr>
                <w:color w:val="7F7F7F" w:themeColor="text1" w:themeTint="80"/>
                <w:sz w:val="16"/>
                <w:szCs w:val="16"/>
              </w:rPr>
              <w:instrText>[</w:instrText>
            </w:r>
            <w:r w:rsidR="00234F7A" w:rsidRPr="004B2E2A">
              <w:rPr>
                <w:color w:val="7F7F7F" w:themeColor="text1" w:themeTint="80"/>
                <w:sz w:val="16"/>
                <w:szCs w:val="16"/>
              </w:rPr>
              <w:instrText>Voornaam Achternaam</w:instrText>
            </w:r>
            <w:r w:rsidR="004B2E2A" w:rsidRPr="004B2E2A">
              <w:rPr>
                <w:color w:val="7F7F7F" w:themeColor="text1" w:themeTint="80"/>
                <w:sz w:val="16"/>
                <w:szCs w:val="16"/>
              </w:rPr>
              <w:instrText>]</w:instrText>
            </w:r>
            <w:r w:rsidR="002F7B07">
              <w:rPr>
                <w:color w:val="7F7F7F" w:themeColor="text1" w:themeTint="80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="00234F7A">
              <w:rPr>
                <w:color w:val="7F7F7F" w:themeColor="text1" w:themeTint="80"/>
              </w:rPr>
              <w:instrText>&lt;</w:instrText>
            </w:r>
            <w:r w:rsidR="002F7B07">
              <w:rPr>
                <w:color w:val="7F7F7F" w:themeColor="text1" w:themeTint="80"/>
              </w:rPr>
              <w:instrText xml:space="preserve"> </w:instrText>
            </w:r>
            <w:r>
              <w:rPr>
                <w:color w:val="7F7F7F" w:themeColor="text1" w:themeTint="80"/>
              </w:rPr>
              <w:instrText>functie</w:instrText>
            </w:r>
            <w:r w:rsidR="002F7B07">
              <w:rPr>
                <w:color w:val="7F7F7F" w:themeColor="text1" w:themeTint="80"/>
              </w:rPr>
              <w:instrText xml:space="preserve"> </w:instrText>
            </w:r>
            <w:r w:rsidRPr="005A5760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E</w:t>
            </w:r>
            <w:r w:rsidR="002F065D">
              <w:tab/>
            </w:r>
            <w:r>
              <w:fldChar w:fldCharType="begin"/>
            </w:r>
            <w:r>
              <w:instrText xml:space="preserve"> MACROBUTTON  NoMacro </w:instrText>
            </w:r>
            <w:r w:rsidR="005148F6">
              <w:rPr>
                <w:color w:val="7F7F7F" w:themeColor="text1" w:themeTint="80"/>
              </w:rPr>
              <w:instrText>&lt;</w:instrText>
            </w:r>
            <w:r w:rsidR="004B2E2A">
              <w:rPr>
                <w:color w:val="7F7F7F" w:themeColor="text1" w:themeTint="80"/>
              </w:rPr>
              <w:instrText xml:space="preserve"> </w:instrText>
            </w:r>
            <w:r>
              <w:rPr>
                <w:color w:val="7F7F7F" w:themeColor="text1" w:themeTint="80"/>
              </w:rPr>
              <w:instrText>e-mail</w:instrText>
            </w:r>
            <w:r w:rsidRPr="005A5760">
              <w:rPr>
                <w:color w:val="7F7F7F" w:themeColor="text1" w:themeTint="80"/>
              </w:rPr>
              <w:instrText xml:space="preserve"> </w:instrText>
            </w:r>
            <w:r w:rsidR="009C09D6" w:rsidRPr="00293F09">
              <w:rPr>
                <w:color w:val="7F7F7F" w:themeColor="text1" w:themeTint="80"/>
                <w:sz w:val="16"/>
                <w:szCs w:val="16"/>
              </w:rPr>
              <w:instrText>[</w:instrText>
            </w:r>
            <w:r w:rsidR="005148F6" w:rsidRPr="00293F09">
              <w:rPr>
                <w:color w:val="7F7F7F" w:themeColor="text1" w:themeTint="80"/>
                <w:sz w:val="16"/>
                <w:szCs w:val="16"/>
              </w:rPr>
              <w:instrText>v</w:instrText>
            </w:r>
            <w:r w:rsidR="00293F09" w:rsidRPr="00293F09">
              <w:rPr>
                <w:color w:val="7F7F7F" w:themeColor="text1" w:themeTint="80"/>
                <w:sz w:val="16"/>
                <w:szCs w:val="16"/>
              </w:rPr>
              <w:instrText>oor</w:instrText>
            </w:r>
            <w:r w:rsidR="009C09D6" w:rsidRPr="00293F09">
              <w:rPr>
                <w:color w:val="7F7F7F" w:themeColor="text1" w:themeTint="80"/>
                <w:sz w:val="16"/>
                <w:szCs w:val="16"/>
              </w:rPr>
              <w:instrText>.a</w:instrText>
            </w:r>
            <w:r w:rsidR="00293F09" w:rsidRPr="00293F09">
              <w:rPr>
                <w:color w:val="7F7F7F" w:themeColor="text1" w:themeTint="80"/>
                <w:sz w:val="16"/>
                <w:szCs w:val="16"/>
              </w:rPr>
              <w:instrText>chter</w:instrText>
            </w:r>
            <w:r w:rsidR="004B2E2A">
              <w:rPr>
                <w:color w:val="7F7F7F" w:themeColor="text1" w:themeTint="80"/>
                <w:sz w:val="16"/>
                <w:szCs w:val="16"/>
              </w:rPr>
              <w:instrText>naam</w:instrText>
            </w:r>
            <w:r w:rsidR="005148F6" w:rsidRPr="00293F09">
              <w:rPr>
                <w:color w:val="7F7F7F" w:themeColor="text1" w:themeTint="80"/>
                <w:sz w:val="16"/>
                <w:szCs w:val="16"/>
              </w:rPr>
              <w:instrText>@ugent.be</w:instrText>
            </w:r>
            <w:r w:rsidR="009C09D6" w:rsidRPr="00293F09">
              <w:rPr>
                <w:color w:val="7F7F7F" w:themeColor="text1" w:themeTint="80"/>
                <w:sz w:val="16"/>
                <w:szCs w:val="16"/>
              </w:rPr>
              <w:instrText>]</w:instrText>
            </w:r>
            <w:r w:rsidR="004B2E2A"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Pr="005A5760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T</w:t>
            </w:r>
            <w:r w:rsidR="002F065D">
              <w:tab/>
            </w:r>
            <w:r>
              <w:fldChar w:fldCharType="begin"/>
            </w:r>
            <w:r>
              <w:instrText xml:space="preserve"> MACROBUTTON  NoMacro </w:instrText>
            </w:r>
            <w:r w:rsidR="00234F7A">
              <w:rPr>
                <w:color w:val="7F7F7F" w:themeColor="text1" w:themeTint="80"/>
              </w:rPr>
              <w:instrText>&lt;</w:instrText>
            </w:r>
            <w:r w:rsidR="004B2E2A">
              <w:rPr>
                <w:color w:val="7F7F7F" w:themeColor="text1" w:themeTint="80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 xml:space="preserve">telefoon </w:instrText>
            </w:r>
            <w:r w:rsidR="007B312A" w:rsidRPr="00293F09">
              <w:rPr>
                <w:color w:val="7F7F7F" w:themeColor="text1" w:themeTint="80"/>
                <w:sz w:val="16"/>
                <w:szCs w:val="16"/>
              </w:rPr>
              <w:instrText>[+32 9</w:instrText>
            </w:r>
            <w:r w:rsidRPr="00293F09">
              <w:rPr>
                <w:color w:val="7F7F7F" w:themeColor="text1" w:themeTint="80"/>
                <w:sz w:val="16"/>
                <w:szCs w:val="16"/>
              </w:rPr>
              <w:instrText xml:space="preserve"> 000 00 00]</w:instrText>
            </w:r>
            <w:r w:rsidR="004B2E2A"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M</w:t>
            </w:r>
            <w:r w:rsidR="002F065D">
              <w:tab/>
            </w:r>
            <w:r>
              <w:fldChar w:fldCharType="begin"/>
            </w:r>
            <w:r>
              <w:instrText xml:space="preserve"> MACROBUTTON  NoMacro </w:instrText>
            </w:r>
            <w:r w:rsidRPr="002F065D">
              <w:rPr>
                <w:color w:val="7F7F7F" w:themeColor="text1" w:themeTint="80"/>
              </w:rPr>
              <w:instrText>&lt;</w:instrText>
            </w:r>
            <w:r w:rsidR="004B2E2A">
              <w:rPr>
                <w:color w:val="7F7F7F" w:themeColor="text1" w:themeTint="80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 xml:space="preserve">mobiel </w:instrText>
            </w:r>
            <w:r w:rsidRPr="002F065D">
              <w:rPr>
                <w:color w:val="7F7F7F" w:themeColor="text1" w:themeTint="80"/>
                <w:sz w:val="16"/>
                <w:szCs w:val="16"/>
              </w:rPr>
              <w:instrText xml:space="preserve">[+32 </w:instrText>
            </w:r>
            <w:r w:rsidR="007B312A" w:rsidRPr="002F065D">
              <w:rPr>
                <w:color w:val="7F7F7F" w:themeColor="text1" w:themeTint="80"/>
                <w:sz w:val="16"/>
                <w:szCs w:val="16"/>
              </w:rPr>
              <w:instrText>4</w:instrText>
            </w:r>
            <w:r w:rsidRPr="002F065D">
              <w:rPr>
                <w:color w:val="7F7F7F" w:themeColor="text1" w:themeTint="80"/>
                <w:sz w:val="16"/>
                <w:szCs w:val="16"/>
              </w:rPr>
              <w:instrText>00 00 00 00]</w:instrText>
            </w:r>
            <w:r w:rsidR="004B2E2A"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7B312A" w:rsidRDefault="007B312A" w:rsidP="00A12207"/>
          <w:p w:rsidR="00D54CA2" w:rsidRDefault="00D54CA2" w:rsidP="00A12207">
            <w:pPr>
              <w:pStyle w:val="Addressing"/>
              <w:framePr w:hSpace="0" w:wrap="auto" w:vAnchor="margin" w:yAlign="inline"/>
              <w:suppressOverlap w:val="0"/>
            </w:pPr>
            <w:r w:rsidRPr="00D54CA2">
              <w:t>​</w:t>
            </w:r>
            <w:bookmarkStart w:id="0" w:name="_GoBack"/>
            <w:r>
              <w:t>Centrum voor Moleculaire Modellering</w:t>
            </w:r>
          </w:p>
          <w:p w:rsidR="009C09D6" w:rsidRDefault="00D54CA2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Tech Lane Ghent Science Park, Campus A</w:t>
            </w:r>
          </w:p>
          <w:p w:rsidR="007B312A" w:rsidRDefault="00D54CA2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Technologiepark 903</w:t>
            </w:r>
          </w:p>
          <w:p w:rsidR="00234F7A" w:rsidRDefault="00D54CA2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9052 Zwijnaarde</w:t>
            </w:r>
          </w:p>
          <w:bookmarkEnd w:id="0"/>
          <w:p w:rsidR="002F025B" w:rsidRDefault="002F025B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België</w:t>
            </w:r>
          </w:p>
          <w:p w:rsidR="002F7B07" w:rsidRDefault="002F7B07" w:rsidP="00A12207">
            <w:pPr>
              <w:pStyle w:val="Addressing"/>
              <w:framePr w:hSpace="0" w:wrap="auto" w:vAnchor="margin" w:yAlign="inline"/>
              <w:suppressOverlap w:val="0"/>
            </w:pPr>
          </w:p>
          <w:p w:rsidR="007B312A" w:rsidRDefault="007B312A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www.ugent.be</w:t>
            </w:r>
          </w:p>
        </w:tc>
      </w:tr>
      <w:tr w:rsidR="007B312A" w:rsidTr="004B2E2A">
        <w:trPr>
          <w:trHeight w:hRule="exact" w:val="1315"/>
        </w:trPr>
        <w:tc>
          <w:tcPr>
            <w:tcW w:w="4814" w:type="dxa"/>
            <w:gridSpan w:val="2"/>
          </w:tcPr>
          <w:p w:rsidR="007B312A" w:rsidRDefault="007B312A" w:rsidP="00CD307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5A5760">
              <w:rPr>
                <w:color w:val="7F7F7F" w:themeColor="text1" w:themeTint="80"/>
              </w:rPr>
              <w:instrText xml:space="preserve">&lt; </w:instrText>
            </w:r>
            <w:r w:rsidR="00A27BF4">
              <w:rPr>
                <w:color w:val="7F7F7F" w:themeColor="text1" w:themeTint="80"/>
              </w:rPr>
              <w:instrText xml:space="preserve">max. 5 regels </w:instrText>
            </w:r>
            <w:r w:rsidR="007F0A8D">
              <w:rPr>
                <w:color w:val="7F7F7F" w:themeColor="text1" w:themeTint="80"/>
              </w:rPr>
              <w:instrText xml:space="preserve">bestemmeling </w:instrText>
            </w:r>
            <w:r w:rsidR="007F0A8D" w:rsidRPr="007F0A8D">
              <w:rPr>
                <w:color w:val="7F7F7F" w:themeColor="text1" w:themeTint="80"/>
                <w:sz w:val="16"/>
                <w:szCs w:val="16"/>
              </w:rPr>
              <w:instrText>[</w:instrText>
            </w:r>
            <w:r w:rsidR="00CD307A" w:rsidRPr="007F0A8D">
              <w:rPr>
                <w:color w:val="7F7F7F" w:themeColor="text1" w:themeTint="80"/>
                <w:sz w:val="16"/>
                <w:szCs w:val="16"/>
              </w:rPr>
              <w:instrText>Voornaam Achternaam</w:instrText>
            </w:r>
            <w:r w:rsidR="007F0A8D" w:rsidRPr="007F0A8D">
              <w:rPr>
                <w:color w:val="7F7F7F" w:themeColor="text1" w:themeTint="80"/>
                <w:sz w:val="16"/>
                <w:szCs w:val="16"/>
              </w:rPr>
              <w:instrText>]</w:instrText>
            </w:r>
            <w:r w:rsidRPr="005A5760">
              <w:rPr>
                <w:color w:val="7F7F7F" w:themeColor="text1" w:themeTint="80"/>
              </w:rPr>
              <w:instrText xml:space="preserve"> &gt;</w:instrText>
            </w:r>
            <w:r>
              <w:instrText xml:space="preserve"> </w:instrText>
            </w:r>
            <w:r>
              <w:fldChar w:fldCharType="end"/>
            </w:r>
          </w:p>
          <w:p w:rsidR="00CD307A" w:rsidRDefault="00CD307A" w:rsidP="00CD307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>
              <w:rPr>
                <w:color w:val="7F7F7F" w:themeColor="text1" w:themeTint="80"/>
              </w:rPr>
              <w:instrText xml:space="preserve">&lt; Organisatie </w:instrText>
            </w:r>
            <w:r w:rsidRPr="00234F7A">
              <w:rPr>
                <w:color w:val="7F7F7F" w:themeColor="text1" w:themeTint="80"/>
                <w:sz w:val="16"/>
                <w:szCs w:val="16"/>
              </w:rPr>
              <w:instrText>(optioneel)</w:instrText>
            </w:r>
            <w:r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CD307A" w:rsidRDefault="00CD307A" w:rsidP="00CD307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A27BF4">
              <w:rPr>
                <w:color w:val="7F7F7F" w:themeColor="text1" w:themeTint="80"/>
                <w:szCs w:val="18"/>
              </w:rPr>
              <w:instrText>&lt; Straat 123 c &gt;</w:instrText>
            </w:r>
            <w:r>
              <w:instrText xml:space="preserve"> </w:instrText>
            </w:r>
            <w:r>
              <w:fldChar w:fldCharType="end"/>
            </w:r>
          </w:p>
          <w:p w:rsidR="00A27BF4" w:rsidRDefault="00A27BF4" w:rsidP="00A27BF4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A27BF4">
              <w:rPr>
                <w:color w:val="7F7F7F" w:themeColor="text1" w:themeTint="80"/>
                <w:sz w:val="20"/>
                <w:szCs w:val="20"/>
              </w:rPr>
              <w:instrText>&lt;</w:instrText>
            </w:r>
            <w:r w:rsidRPr="00A27BF4">
              <w:rPr>
                <w:color w:val="7F7F7F" w:themeColor="text1" w:themeTint="80"/>
                <w:szCs w:val="18"/>
              </w:rPr>
              <w:instrText xml:space="preserve"> 0000 Gemeente &gt;</w:instrText>
            </w:r>
            <w:r>
              <w:instrText xml:space="preserve"> </w:instrText>
            </w:r>
            <w:r>
              <w:fldChar w:fldCharType="end"/>
            </w:r>
          </w:p>
          <w:p w:rsidR="00CD307A" w:rsidRPr="00CD307A" w:rsidRDefault="00CD307A" w:rsidP="00A27BF4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>
              <w:rPr>
                <w:color w:val="7F7F7F" w:themeColor="text1" w:themeTint="80"/>
              </w:rPr>
              <w:instrText xml:space="preserve">&lt; Land </w:instrText>
            </w:r>
            <w:r w:rsidRPr="005A5760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</w:tc>
        <w:tc>
          <w:tcPr>
            <w:tcW w:w="1803" w:type="dxa"/>
          </w:tcPr>
          <w:p w:rsidR="007B312A" w:rsidRDefault="007B312A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3487" w:type="dxa"/>
            <w:vMerge/>
          </w:tcPr>
          <w:p w:rsidR="007B312A" w:rsidRDefault="007B312A" w:rsidP="00A12207"/>
        </w:tc>
      </w:tr>
      <w:tr w:rsidR="000554BC" w:rsidTr="008A5F9A">
        <w:trPr>
          <w:trHeight w:hRule="exact" w:val="1559"/>
        </w:trPr>
        <w:tc>
          <w:tcPr>
            <w:tcW w:w="2407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2407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1803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3487" w:type="dxa"/>
            <w:vMerge/>
          </w:tcPr>
          <w:p w:rsidR="000554BC" w:rsidRDefault="000554BC" w:rsidP="00A12207"/>
        </w:tc>
      </w:tr>
      <w:tr w:rsidR="00E640A4" w:rsidTr="004B2E2A">
        <w:trPr>
          <w:trHeight w:hRule="exact" w:val="34"/>
        </w:trPr>
        <w:tc>
          <w:tcPr>
            <w:tcW w:w="2407" w:type="dxa"/>
            <w:tcMar>
              <w:bottom w:w="538" w:type="dxa"/>
            </w:tcMar>
          </w:tcPr>
          <w:p w:rsidR="00E640A4" w:rsidRDefault="00E640A4" w:rsidP="00A12207"/>
        </w:tc>
        <w:tc>
          <w:tcPr>
            <w:tcW w:w="2407" w:type="dxa"/>
            <w:tcMar>
              <w:bottom w:w="538" w:type="dxa"/>
            </w:tcMar>
          </w:tcPr>
          <w:p w:rsidR="00E640A4" w:rsidRDefault="00E640A4" w:rsidP="00A12207"/>
        </w:tc>
        <w:tc>
          <w:tcPr>
            <w:tcW w:w="1803" w:type="dxa"/>
            <w:tcMar>
              <w:bottom w:w="538" w:type="dxa"/>
            </w:tcMar>
          </w:tcPr>
          <w:p w:rsidR="00E640A4" w:rsidRDefault="00E640A4" w:rsidP="00A12207"/>
        </w:tc>
        <w:tc>
          <w:tcPr>
            <w:tcW w:w="3487" w:type="dxa"/>
            <w:tcMar>
              <w:bottom w:w="538" w:type="dxa"/>
            </w:tcMar>
          </w:tcPr>
          <w:p w:rsidR="00E640A4" w:rsidRDefault="00E640A4" w:rsidP="00A12207"/>
        </w:tc>
      </w:tr>
      <w:tr w:rsidR="004B2E2A" w:rsidTr="004B2E2A">
        <w:trPr>
          <w:trHeight w:hRule="exact" w:val="601"/>
        </w:trPr>
        <w:tc>
          <w:tcPr>
            <w:tcW w:w="2407" w:type="dxa"/>
            <w:tcMar>
              <w:right w:w="601" w:type="dxa"/>
            </w:tcMar>
          </w:tcPr>
          <w:p w:rsidR="004B2E2A" w:rsidRDefault="004B2E2A" w:rsidP="00F31BD5">
            <w:pPr>
              <w:pStyle w:val="Referenceheading"/>
              <w:framePr w:hSpace="0" w:wrap="auto" w:vAnchor="margin" w:yAlign="inline"/>
              <w:suppressOverlap w:val="0"/>
            </w:pPr>
            <w:r>
              <w:t>datum</w:t>
            </w:r>
          </w:p>
          <w:bookmarkStart w:id="1" w:name="b_date"/>
          <w:p w:rsidR="004B2E2A" w:rsidRDefault="002952C1" w:rsidP="00F31BD5">
            <w:sdt>
              <w:sdtPr>
                <w:id w:val="725186838"/>
                <w:placeholder>
                  <w:docPart w:val="A75C21CD28154521849E9875747E91C5"/>
                </w:placeholder>
                <w:showingPlcHdr/>
                <w:date>
                  <w:dateFormat w:val="d MMMM 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4B2E2A" w:rsidRPr="000B2511">
                  <w:rPr>
                    <w:rStyle w:val="PlaceholderText"/>
                    <w:color w:val="auto"/>
                  </w:rPr>
                  <w:t>&lt; datum &gt;</w:t>
                </w:r>
              </w:sdtContent>
            </w:sdt>
            <w:r w:rsidR="004B2E2A" w:rsidRPr="000B2511">
              <w:t xml:space="preserve"> </w:t>
            </w:r>
            <w:bookmarkEnd w:id="1"/>
          </w:p>
        </w:tc>
        <w:tc>
          <w:tcPr>
            <w:tcW w:w="2407" w:type="dxa"/>
            <w:tcMar>
              <w:right w:w="601" w:type="dxa"/>
            </w:tcMar>
          </w:tcPr>
          <w:p w:rsidR="004B2E2A" w:rsidRDefault="004B2E2A" w:rsidP="00F31BD5">
            <w:pPr>
              <w:pStyle w:val="Referenceheading"/>
              <w:framePr w:hSpace="0" w:wrap="auto" w:vAnchor="margin" w:yAlign="inline"/>
              <w:suppressOverlap w:val="0"/>
            </w:pPr>
            <w:r>
              <w:t>pagina</w:t>
            </w:r>
          </w:p>
          <w:p w:rsidR="004B2E2A" w:rsidRDefault="004B2E2A" w:rsidP="00F31BD5"/>
        </w:tc>
        <w:tc>
          <w:tcPr>
            <w:tcW w:w="5290" w:type="dxa"/>
            <w:gridSpan w:val="2"/>
            <w:tcMar>
              <w:right w:w="601" w:type="dxa"/>
            </w:tcMar>
          </w:tcPr>
          <w:p w:rsidR="004B2E2A" w:rsidRDefault="004B2E2A" w:rsidP="00F31BD5">
            <w:pPr>
              <w:pStyle w:val="Referenceheading"/>
              <w:framePr w:hSpace="0" w:wrap="auto" w:vAnchor="margin" w:yAlign="inline"/>
              <w:suppressOverlap w:val="0"/>
            </w:pPr>
            <w:r>
              <w:t>ons kenmerk</w:t>
            </w:r>
          </w:p>
          <w:bookmarkStart w:id="2" w:name="b_reference"/>
          <w:p w:rsidR="004B2E2A" w:rsidRPr="001C597D" w:rsidRDefault="004B2E2A" w:rsidP="00F31BD5">
            <w:r w:rsidRPr="000B2511">
              <w:fldChar w:fldCharType="begin"/>
            </w:r>
            <w:r w:rsidRPr="000B2511">
              <w:instrText xml:space="preserve"> MACROBUTTON  NoMacro &lt; ons kenmerk &gt; </w:instrText>
            </w:r>
            <w:r w:rsidRPr="000B2511">
              <w:fldChar w:fldCharType="end"/>
            </w:r>
            <w:r w:rsidRPr="000B2511">
              <w:t xml:space="preserve"> </w:t>
            </w:r>
            <w:bookmarkEnd w:id="2"/>
          </w:p>
        </w:tc>
      </w:tr>
      <w:tr w:rsidR="00F31BD5" w:rsidTr="004B2E2A">
        <w:trPr>
          <w:trHeight w:hRule="exact" w:val="34"/>
        </w:trPr>
        <w:tc>
          <w:tcPr>
            <w:tcW w:w="2407" w:type="dxa"/>
            <w:tcMar>
              <w:bottom w:w="567" w:type="dxa"/>
            </w:tcMar>
          </w:tcPr>
          <w:p w:rsidR="00F31BD5" w:rsidRDefault="00F31BD5" w:rsidP="00F31BD5"/>
        </w:tc>
        <w:tc>
          <w:tcPr>
            <w:tcW w:w="2407" w:type="dxa"/>
            <w:tcMar>
              <w:bottom w:w="567" w:type="dxa"/>
            </w:tcMar>
          </w:tcPr>
          <w:p w:rsidR="00F31BD5" w:rsidRDefault="00F31BD5" w:rsidP="00F31BD5"/>
        </w:tc>
        <w:tc>
          <w:tcPr>
            <w:tcW w:w="1803" w:type="dxa"/>
            <w:tcMar>
              <w:bottom w:w="567" w:type="dxa"/>
            </w:tcMar>
          </w:tcPr>
          <w:p w:rsidR="00F31BD5" w:rsidRDefault="00F31BD5" w:rsidP="00F31BD5"/>
        </w:tc>
        <w:tc>
          <w:tcPr>
            <w:tcW w:w="3487" w:type="dxa"/>
            <w:tcMar>
              <w:bottom w:w="567" w:type="dxa"/>
            </w:tcMar>
          </w:tcPr>
          <w:p w:rsidR="00F31BD5" w:rsidRDefault="00F31BD5" w:rsidP="00F31BD5"/>
        </w:tc>
      </w:tr>
    </w:tbl>
    <w:p w:rsidR="00C22742" w:rsidRDefault="005A5760" w:rsidP="005A5760">
      <w:pPr>
        <w:pStyle w:val="Subject"/>
      </w:pPr>
      <w:r>
        <w:fldChar w:fldCharType="begin"/>
      </w:r>
      <w:r>
        <w:instrText xml:space="preserve"> MACROBUTTON  NoMacro </w:instrText>
      </w:r>
      <w:r w:rsidRPr="004D6FA8">
        <w:rPr>
          <w:color w:val="7F7F7F" w:themeColor="text1" w:themeTint="80"/>
        </w:rPr>
        <w:instrText>&lt;</w:instrText>
      </w:r>
      <w:r w:rsidR="004D6FA8" w:rsidRPr="004D6FA8">
        <w:rPr>
          <w:color w:val="7F7F7F" w:themeColor="text1" w:themeTint="80"/>
        </w:rPr>
        <w:instrText xml:space="preserve"> </w:instrText>
      </w:r>
      <w:r w:rsidR="005148F6">
        <w:rPr>
          <w:color w:val="7F7F7F" w:themeColor="text1" w:themeTint="80"/>
        </w:rPr>
        <w:instrText xml:space="preserve">onderwerp </w:instrText>
      </w:r>
      <w:r w:rsidRPr="004D6FA8">
        <w:rPr>
          <w:color w:val="7F7F7F" w:themeColor="text1" w:themeTint="80"/>
        </w:rPr>
        <w:instrText>&gt;</w:instrText>
      </w:r>
      <w:r>
        <w:instrText xml:space="preserve"> </w:instrText>
      </w:r>
      <w:r>
        <w:fldChar w:fldCharType="end"/>
      </w:r>
    </w:p>
    <w:p w:rsidR="004D6FA8" w:rsidRDefault="002952C1" w:rsidP="004D6FA8">
      <w:sdt>
        <w:sdtPr>
          <w:alias w:val="aanhef"/>
          <w:tag w:val="aanhef"/>
          <w:id w:val="-864824800"/>
          <w:placeholder>
            <w:docPart w:val="ED5A6F7DD710472BB093FDD280DD6F91"/>
          </w:placeholder>
          <w:showingPlcHdr/>
          <w:comboBox>
            <w:listItem w:displayText="Geachte professor" w:value="Geachte professor"/>
            <w:listItem w:displayText="Geachte heer of mevrouw" w:value="Geachte heer of mevrouw"/>
            <w:listItem w:displayText="Geachte heer" w:value="Geachte heer"/>
            <w:listItem w:displayText="Geachte mevrouw" w:value="Geachte mevrouw"/>
            <w:listItem w:displayText="Beste" w:value="Beste"/>
          </w:comboBox>
        </w:sdtPr>
        <w:sdtEndPr/>
        <w:sdtContent>
          <w:r w:rsidR="004D6FA8">
            <w:rPr>
              <w:rStyle w:val="PlaceholderText"/>
            </w:rPr>
            <w:t>&lt; ki</w:t>
          </w:r>
          <w:r w:rsidR="004D6FA8" w:rsidRPr="001E17F9">
            <w:rPr>
              <w:rStyle w:val="PlaceholderText"/>
            </w:rPr>
            <w:t xml:space="preserve">es een </w:t>
          </w:r>
          <w:r w:rsidR="004D6FA8">
            <w:rPr>
              <w:rStyle w:val="PlaceholderText"/>
            </w:rPr>
            <w:t>aanhef &gt;</w:t>
          </w:r>
        </w:sdtContent>
      </w:sdt>
      <w:r w:rsidR="004D6FA8">
        <w:t xml:space="preserve"> </w:t>
      </w:r>
      <w:r w:rsidR="004D6FA8">
        <w:fldChar w:fldCharType="begin"/>
      </w:r>
      <w:r w:rsidR="004D6FA8">
        <w:instrText xml:space="preserve"> MACROBUTTON  NoMacro </w:instrText>
      </w:r>
      <w:r w:rsidR="004D6FA8" w:rsidRPr="005A5760">
        <w:rPr>
          <w:color w:val="7F7F7F" w:themeColor="text1" w:themeTint="80"/>
        </w:rPr>
        <w:instrText xml:space="preserve">&lt; </w:instrText>
      </w:r>
      <w:r w:rsidR="004D6FA8">
        <w:rPr>
          <w:color w:val="7F7F7F" w:themeColor="text1" w:themeTint="80"/>
        </w:rPr>
        <w:instrText>naam</w:instrText>
      </w:r>
      <w:r w:rsidR="004D6FA8" w:rsidRPr="005A5760">
        <w:rPr>
          <w:color w:val="7F7F7F" w:themeColor="text1" w:themeTint="80"/>
        </w:rPr>
        <w:instrText xml:space="preserve"> &gt;</w:instrText>
      </w:r>
      <w:r w:rsidR="004D6FA8">
        <w:instrText xml:space="preserve"> </w:instrText>
      </w:r>
      <w:r w:rsidR="004D6FA8">
        <w:fldChar w:fldCharType="end"/>
      </w:r>
    </w:p>
    <w:p w:rsidR="004D6FA8" w:rsidRDefault="004D6FA8" w:rsidP="004D6FA8"/>
    <w:p w:rsidR="004D6FA8" w:rsidRDefault="004D6FA8" w:rsidP="004D6FA8">
      <w:r>
        <w:fldChar w:fldCharType="begin"/>
      </w:r>
      <w:r>
        <w:instrText xml:space="preserve"> MACROBUTTON  NoMacro </w:instrText>
      </w:r>
      <w:r w:rsidRPr="005A5760">
        <w:rPr>
          <w:color w:val="7F7F7F" w:themeColor="text1" w:themeTint="80"/>
        </w:rPr>
        <w:instrText xml:space="preserve">&lt; </w:instrText>
      </w:r>
      <w:r>
        <w:rPr>
          <w:color w:val="7F7F7F" w:themeColor="text1" w:themeTint="80"/>
        </w:rPr>
        <w:instrText>typ hier de tekst</w:instrText>
      </w:r>
      <w:r w:rsidRPr="005A5760">
        <w:rPr>
          <w:color w:val="7F7F7F" w:themeColor="text1" w:themeTint="80"/>
        </w:rPr>
        <w:instrText xml:space="preserve"> &gt;</w:instrText>
      </w:r>
      <w:r>
        <w:instrText xml:space="preserve"> </w:instrText>
      </w:r>
      <w:r>
        <w:fldChar w:fldCharType="end"/>
      </w:r>
    </w:p>
    <w:p w:rsidR="004D6FA8" w:rsidRDefault="004D6FA8" w:rsidP="004D6FA8"/>
    <w:p w:rsidR="004D6FA8" w:rsidRDefault="005148F6" w:rsidP="004D6FA8">
      <w:r>
        <w:t>Met vriendelijke groeten</w:t>
      </w:r>
    </w:p>
    <w:p w:rsidR="008B2D9D" w:rsidRDefault="008B2D9D" w:rsidP="008B2D9D">
      <w:pPr>
        <w:spacing w:line="1040" w:lineRule="atLeast"/>
      </w:pPr>
    </w:p>
    <w:p w:rsidR="008B2D9D" w:rsidRDefault="008B2D9D" w:rsidP="004D6FA8">
      <w:r>
        <w:fldChar w:fldCharType="begin"/>
      </w:r>
      <w:r>
        <w:instrText xml:space="preserve"> MACROBUTTON  NoMacro </w:instrText>
      </w:r>
      <w:r w:rsidRPr="005A5760">
        <w:rPr>
          <w:color w:val="7F7F7F" w:themeColor="text1" w:themeTint="80"/>
        </w:rPr>
        <w:instrText xml:space="preserve">&lt; </w:instrText>
      </w:r>
      <w:r>
        <w:rPr>
          <w:color w:val="7F7F7F" w:themeColor="text1" w:themeTint="80"/>
        </w:rPr>
        <w:instrText xml:space="preserve">ondertekenaar </w:instrText>
      </w:r>
      <w:r w:rsidR="00CD307A" w:rsidRPr="00CD307A">
        <w:rPr>
          <w:color w:val="7F7F7F" w:themeColor="text1" w:themeTint="80"/>
          <w:sz w:val="16"/>
          <w:szCs w:val="16"/>
        </w:rPr>
        <w:instrText>[</w:instrText>
      </w:r>
      <w:r w:rsidR="00CD307A">
        <w:rPr>
          <w:color w:val="7F7F7F" w:themeColor="text1" w:themeTint="80"/>
          <w:sz w:val="16"/>
          <w:szCs w:val="16"/>
        </w:rPr>
        <w:instrText>V</w:instrText>
      </w:r>
      <w:r w:rsidRPr="008B2D9D">
        <w:rPr>
          <w:color w:val="7F7F7F" w:themeColor="text1" w:themeTint="80"/>
          <w:sz w:val="16"/>
          <w:szCs w:val="16"/>
        </w:rPr>
        <w:instrText xml:space="preserve">oornaam </w:instrText>
      </w:r>
      <w:r w:rsidR="00CD307A">
        <w:rPr>
          <w:color w:val="7F7F7F" w:themeColor="text1" w:themeTint="80"/>
          <w:sz w:val="16"/>
          <w:szCs w:val="16"/>
        </w:rPr>
        <w:instrText>A</w:instrText>
      </w:r>
      <w:r w:rsidRPr="008B2D9D">
        <w:rPr>
          <w:color w:val="7F7F7F" w:themeColor="text1" w:themeTint="80"/>
          <w:sz w:val="16"/>
          <w:szCs w:val="16"/>
        </w:rPr>
        <w:instrText>chternaam</w:instrText>
      </w:r>
      <w:r w:rsidR="00CD307A">
        <w:rPr>
          <w:color w:val="7F7F7F" w:themeColor="text1" w:themeTint="80"/>
          <w:sz w:val="16"/>
          <w:szCs w:val="16"/>
        </w:rPr>
        <w:instrText>]</w:instrText>
      </w:r>
      <w:r w:rsidRPr="005A5760">
        <w:rPr>
          <w:color w:val="7F7F7F" w:themeColor="text1" w:themeTint="80"/>
        </w:rPr>
        <w:instrText xml:space="preserve"> &gt;</w:instrText>
      </w:r>
      <w:r>
        <w:instrText xml:space="preserve"> </w:instrText>
      </w:r>
      <w:r>
        <w:fldChar w:fldCharType="end"/>
      </w:r>
    </w:p>
    <w:p w:rsidR="008B2D9D" w:rsidRDefault="008B2D9D" w:rsidP="004D6FA8"/>
    <w:p w:rsidR="00A741F5" w:rsidRDefault="008B2D9D" w:rsidP="00EB5095">
      <w:pPr>
        <w:rPr>
          <w:i/>
        </w:rPr>
      </w:pPr>
      <w:r w:rsidRPr="008B2D9D">
        <w:rPr>
          <w:i/>
        </w:rPr>
        <w:t xml:space="preserve">Bijlage: </w:t>
      </w:r>
      <w:r w:rsidRPr="008B2D9D">
        <w:rPr>
          <w:i/>
        </w:rPr>
        <w:fldChar w:fldCharType="begin"/>
      </w:r>
      <w:r w:rsidRPr="008B2D9D">
        <w:rPr>
          <w:i/>
        </w:rPr>
        <w:instrText xml:space="preserve"> MACROBUTTON  NoMacro </w:instrText>
      </w:r>
      <w:r w:rsidRPr="008B2D9D">
        <w:rPr>
          <w:i/>
          <w:color w:val="7F7F7F" w:themeColor="text1" w:themeTint="80"/>
        </w:rPr>
        <w:instrText>&lt; titel bijlage &gt;</w:instrText>
      </w:r>
      <w:r w:rsidRPr="008B2D9D">
        <w:rPr>
          <w:i/>
        </w:rPr>
        <w:instrText xml:space="preserve"> </w:instrText>
      </w:r>
      <w:r w:rsidRPr="008B2D9D">
        <w:rPr>
          <w:i/>
        </w:rPr>
        <w:fldChar w:fldCharType="end"/>
      </w:r>
    </w:p>
    <w:p w:rsidR="00A741F5" w:rsidRDefault="00A741F5">
      <w:pPr>
        <w:spacing w:after="160" w:line="259" w:lineRule="auto"/>
        <w:rPr>
          <w:i/>
        </w:rPr>
      </w:pPr>
    </w:p>
    <w:p w:rsidR="004B2E2A" w:rsidRPr="008730D9" w:rsidRDefault="004B2E2A" w:rsidP="00EB5095">
      <w:pPr>
        <w:rPr>
          <w:i/>
        </w:rPr>
      </w:pPr>
    </w:p>
    <w:sectPr w:rsidR="004B2E2A" w:rsidRPr="008730D9" w:rsidSect="00F3388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544" w:right="2308" w:bottom="2495" w:left="1202" w:header="2325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2C1" w:rsidRDefault="002952C1" w:rsidP="00F312C5">
      <w:pPr>
        <w:spacing w:line="240" w:lineRule="auto"/>
      </w:pPr>
      <w:r>
        <w:separator/>
      </w:r>
    </w:p>
  </w:endnote>
  <w:endnote w:type="continuationSeparator" w:id="0">
    <w:p w:rsidR="002952C1" w:rsidRDefault="002952C1" w:rsidP="00F312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D9D" w:rsidRDefault="003545F8">
    <w:pPr>
      <w:pStyle w:val="Footer"/>
    </w:pPr>
    <w:r>
      <w:rPr>
        <w:noProof/>
        <w:lang w:val="en-US"/>
      </w:rPr>
      <w:drawing>
        <wp:anchor distT="0" distB="0" distL="114300" distR="114300" simplePos="0" relativeHeight="251678720" behindDoc="0" locked="0" layoutInCell="1" allowOverlap="1" wp14:anchorId="0BF045AA" wp14:editId="1BAD4B80">
          <wp:simplePos x="0" y="0"/>
          <wp:positionH relativeFrom="page">
            <wp:posOffset>381635</wp:posOffset>
          </wp:positionH>
          <wp:positionV relativeFrom="page">
            <wp:posOffset>9152255</wp:posOffset>
          </wp:positionV>
          <wp:extent cx="1908000" cy="1526400"/>
          <wp:effectExtent l="0" t="0" r="0" b="0"/>
          <wp:wrapNone/>
          <wp:docPr id="1" name="Logo 300 p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_UGent_NL_RGB_300_kleu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152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B2D9D" w:rsidRPr="008B2D9D"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590330" wp14:editId="04DC0881">
              <wp:simplePos x="0" y="0"/>
              <wp:positionH relativeFrom="page">
                <wp:posOffset>10795</wp:posOffset>
              </wp:positionH>
              <wp:positionV relativeFrom="page">
                <wp:posOffset>9097645</wp:posOffset>
              </wp:positionV>
              <wp:extent cx="7534275" cy="1228725"/>
              <wp:effectExtent l="0" t="0" r="28575" b="28575"/>
              <wp:wrapNone/>
              <wp:docPr id="8" name="Rechthoek 8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34275" cy="1228725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8" o:spid="_x0000_s1026" style="position:absolute;margin-left:.85pt;margin-top:716.35pt;width:593.25pt;height:96.75pt;z-index:25166336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" filled="f" strokecolor="red" strokeweight=".25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2C5" w:rsidRDefault="000B0479">
    <w:pPr>
      <w:pStyle w:val="Footer"/>
    </w:pPr>
    <w:r>
      <w:rPr>
        <w:noProof/>
        <w:lang w:val="en-US"/>
      </w:rPr>
      <w:drawing>
        <wp:anchor distT="0" distB="0" distL="114300" distR="114300" simplePos="0" relativeHeight="251675648" behindDoc="0" locked="0" layoutInCell="1" allowOverlap="1">
          <wp:simplePos x="0" y="0"/>
          <wp:positionH relativeFrom="page">
            <wp:posOffset>381635</wp:posOffset>
          </wp:positionH>
          <wp:positionV relativeFrom="page">
            <wp:posOffset>9152255</wp:posOffset>
          </wp:positionV>
          <wp:extent cx="1908000" cy="1526400"/>
          <wp:effectExtent l="0" t="0" r="0" b="0"/>
          <wp:wrapNone/>
          <wp:docPr id="17" name="Logo 300 p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_UGent_NL_RGB_300_kleu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152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12C5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6D0024" wp14:editId="48AB3D0B">
              <wp:simplePos x="0" y="0"/>
              <wp:positionH relativeFrom="page">
                <wp:posOffset>0</wp:posOffset>
              </wp:positionH>
              <wp:positionV relativeFrom="page">
                <wp:posOffset>9086850</wp:posOffset>
              </wp:positionV>
              <wp:extent cx="7534275" cy="1228725"/>
              <wp:effectExtent l="0" t="0" r="0" b="0"/>
              <wp:wrapNone/>
              <wp:docPr id="2" name="Rechthoek 2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34275" cy="1228725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2" o:spid="_x0000_s1026" style="position:absolute;margin-left:0;margin-top:715.5pt;width:593.25pt;height:96.7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" filled="f" strokecolor="red" strokeweight=".25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2C1" w:rsidRDefault="002952C1" w:rsidP="00F312C5">
      <w:pPr>
        <w:spacing w:line="240" w:lineRule="auto"/>
      </w:pPr>
      <w:r>
        <w:separator/>
      </w:r>
    </w:p>
  </w:footnote>
  <w:footnote w:type="continuationSeparator" w:id="0">
    <w:p w:rsidR="002952C1" w:rsidRDefault="002952C1" w:rsidP="00F312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0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567" w:type="dxa"/>
      </w:tblCellMar>
      <w:tblLook w:val="04A0" w:firstRow="1" w:lastRow="0" w:firstColumn="1" w:lastColumn="0" w:noHBand="0" w:noVBand="1"/>
    </w:tblPr>
    <w:tblGrid>
      <w:gridCol w:w="2404"/>
      <w:gridCol w:w="2404"/>
      <w:gridCol w:w="5290"/>
    </w:tblGrid>
    <w:tr w:rsidR="004B2E2A" w:rsidTr="004B2E2A">
      <w:trPr>
        <w:trHeight w:hRule="exact" w:val="601"/>
      </w:trPr>
      <w:tc>
        <w:tcPr>
          <w:tcW w:w="2404" w:type="dxa"/>
        </w:tcPr>
        <w:p w:rsidR="004B2E2A" w:rsidRDefault="004B2E2A" w:rsidP="004B2E2A">
          <w:pPr>
            <w:pStyle w:val="Referenceheading"/>
            <w:framePr w:hSpace="0" w:wrap="auto" w:vAnchor="margin" w:yAlign="inline"/>
            <w:suppressOverlap w:val="0"/>
          </w:pPr>
          <w:r>
            <w:t>datum</w:t>
          </w:r>
        </w:p>
        <w:p w:rsidR="004B2E2A" w:rsidRPr="001C597D" w:rsidRDefault="004B2E2A" w:rsidP="004B2E2A">
          <w:r w:rsidRPr="000B2511">
            <w:fldChar w:fldCharType="begin"/>
          </w:r>
          <w:r w:rsidRPr="000B2511">
            <w:instrText xml:space="preserve"> REF b_date \h </w:instrText>
          </w:r>
          <w:r w:rsidRPr="000B2511">
            <w:fldChar w:fldCharType="separate"/>
          </w:r>
          <w:sdt>
            <w:sdtPr>
              <w:id w:val="537555868"/>
              <w:placeholder>
                <w:docPart w:val="F0FA57A5C50A4EEB9031677C3AFF34E8"/>
              </w:placeholder>
              <w:showingPlcHdr/>
              <w:date>
                <w:dateFormat w:val="d MMMM yyyy"/>
                <w:lid w:val="nl-NL"/>
                <w:storeMappedDataAs w:val="dateTime"/>
                <w:calendar w:val="gregorian"/>
              </w:date>
            </w:sdtPr>
            <w:sdtContent>
              <w:r w:rsidR="00D54CA2" w:rsidRPr="000B2511">
                <w:rPr>
                  <w:rStyle w:val="PlaceholderText"/>
                  <w:color w:val="auto"/>
                </w:rPr>
                <w:t>&lt; datum &gt;</w:t>
              </w:r>
            </w:sdtContent>
          </w:sdt>
          <w:r w:rsidR="00D54CA2" w:rsidRPr="000B2511">
            <w:t xml:space="preserve"> </w:t>
          </w:r>
          <w:r w:rsidRPr="000B2511">
            <w:fldChar w:fldCharType="end"/>
          </w:r>
        </w:p>
      </w:tc>
      <w:tc>
        <w:tcPr>
          <w:tcW w:w="2404" w:type="dxa"/>
        </w:tcPr>
        <w:p w:rsidR="004B2E2A" w:rsidRDefault="004B2E2A" w:rsidP="004B2E2A">
          <w:pPr>
            <w:pStyle w:val="Referenceheading"/>
            <w:framePr w:hSpace="0" w:wrap="auto" w:vAnchor="margin" w:yAlign="inline"/>
            <w:suppressOverlap w:val="0"/>
          </w:pPr>
          <w:r>
            <w:t>pagina</w:t>
          </w:r>
        </w:p>
        <w:p w:rsidR="004B2E2A" w:rsidRPr="00654107" w:rsidRDefault="004B2E2A" w:rsidP="004B2E2A">
          <w:r w:rsidRPr="000B2511">
            <w:fldChar w:fldCharType="begin"/>
          </w:r>
          <w:r w:rsidRPr="000B2511">
            <w:instrText xml:space="preserve"> PAGE  \* Arabic  \* MERGEFORMAT </w:instrText>
          </w:r>
          <w:r w:rsidRPr="000B2511">
            <w:fldChar w:fldCharType="separate"/>
          </w:r>
          <w:r w:rsidR="00A741F5">
            <w:rPr>
              <w:noProof/>
            </w:rPr>
            <w:t>2</w:t>
          </w:r>
          <w:r w:rsidRPr="000B2511">
            <w:fldChar w:fldCharType="end"/>
          </w:r>
          <w:r w:rsidRPr="000B2511">
            <w:t>/</w:t>
          </w:r>
          <w:r w:rsidR="002952C1">
            <w:fldChar w:fldCharType="begin"/>
          </w:r>
          <w:r w:rsidR="002952C1">
            <w:instrText xml:space="preserve"> NUMPAGES  \* Arabic  \* MERGEFORMAT </w:instrText>
          </w:r>
          <w:r w:rsidR="002952C1">
            <w:fldChar w:fldCharType="separate"/>
          </w:r>
          <w:r w:rsidR="00D54CA2">
            <w:rPr>
              <w:noProof/>
            </w:rPr>
            <w:t>1</w:t>
          </w:r>
          <w:r w:rsidR="002952C1">
            <w:rPr>
              <w:noProof/>
            </w:rPr>
            <w:fldChar w:fldCharType="end"/>
          </w:r>
        </w:p>
      </w:tc>
      <w:tc>
        <w:tcPr>
          <w:tcW w:w="5290" w:type="dxa"/>
        </w:tcPr>
        <w:p w:rsidR="004B2E2A" w:rsidRDefault="004B2E2A" w:rsidP="004B2E2A">
          <w:pPr>
            <w:pStyle w:val="Referenceheading"/>
            <w:framePr w:hSpace="0" w:wrap="auto" w:vAnchor="margin" w:yAlign="inline"/>
            <w:suppressOverlap w:val="0"/>
          </w:pPr>
          <w:r>
            <w:t>ons kenmerk</w:t>
          </w:r>
        </w:p>
        <w:p w:rsidR="004B2E2A" w:rsidRDefault="004B2E2A" w:rsidP="00AE7738">
          <w:r w:rsidRPr="00AE7738">
            <w:fldChar w:fldCharType="begin"/>
          </w:r>
          <w:r w:rsidRPr="00AE7738">
            <w:instrText xml:space="preserve"> REF b_reference \h </w:instrText>
          </w:r>
          <w:r w:rsidR="00AE7738" w:rsidRPr="00AE7738">
            <w:instrText xml:space="preserve"> \* MERGEFORMAT </w:instrText>
          </w:r>
          <w:r w:rsidRPr="00AE7738">
            <w:fldChar w:fldCharType="separate"/>
          </w:r>
          <w:r w:rsidR="00D54CA2" w:rsidRPr="000B2511">
            <w:t xml:space="preserve">&lt; ons kenmerk &gt;  </w:t>
          </w:r>
          <w:r w:rsidRPr="00AE7738">
            <w:fldChar w:fldCharType="end"/>
          </w:r>
        </w:p>
      </w:tc>
    </w:tr>
  </w:tbl>
  <w:p w:rsidR="00231A49" w:rsidRDefault="00A741F5">
    <w:pPr>
      <w:pStyle w:val="Header"/>
    </w:pPr>
    <w:r>
      <w:rPr>
        <w:noProof/>
        <w:lang w:val="en-US"/>
      </w:rPr>
      <w:drawing>
        <wp:anchor distT="0" distB="0" distL="114300" distR="114300" simplePos="0" relativeHeight="251691008" behindDoc="0" locked="0" layoutInCell="1" allowOverlap="1">
          <wp:simplePos x="0" y="0"/>
          <wp:positionH relativeFrom="page">
            <wp:posOffset>381635</wp:posOffset>
          </wp:positionH>
          <wp:positionV relativeFrom="page">
            <wp:posOffset>0</wp:posOffset>
          </wp:positionV>
          <wp:extent cx="4582800" cy="1144800"/>
          <wp:effectExtent l="0" t="0" r="0" b="0"/>
          <wp:wrapNone/>
          <wp:docPr id="13" name="Afbeelding 13" descr="C:\Users\rbodd\AppData\Local\Microsoft\Windows\INetCache\Content.Word\icoon_UGent_EA_NL_RGB_2400_kleu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bodd\AppData\Local\Microsoft\Windows\INetCache\Content.Word\icoon_UGent_EA_NL_RGB_2400_kleu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2800" cy="114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14F0">
      <w:rPr>
        <w:noProof/>
        <w:lang w:val="en-US"/>
      </w:rPr>
      <w:drawing>
        <wp:anchor distT="0" distB="0" distL="114300" distR="114300" simplePos="0" relativeHeight="251681792" behindDoc="0" locked="0" layoutInCell="1" allowOverlap="1" wp14:anchorId="357A2E9B" wp14:editId="2B5ABC96">
          <wp:simplePos x="0" y="0"/>
          <wp:positionH relativeFrom="page">
            <wp:posOffset>382270</wp:posOffset>
          </wp:positionH>
          <wp:positionV relativeFrom="page">
            <wp:posOffset>0</wp:posOffset>
          </wp:positionV>
          <wp:extent cx="4197600" cy="1144800"/>
          <wp:effectExtent l="0" t="0" r="0" b="0"/>
          <wp:wrapNone/>
          <wp:docPr id="5" name="Logo BW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coon_UGent_BW_NL_RGB_300_kleur_stationar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7600" cy="114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58EC"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3019CE2" wp14:editId="7FEC747F">
              <wp:simplePos x="0" y="0"/>
              <wp:positionH relativeFrom="page">
                <wp:posOffset>4965065</wp:posOffset>
              </wp:positionH>
              <wp:positionV relativeFrom="page">
                <wp:posOffset>381635</wp:posOffset>
              </wp:positionV>
              <wp:extent cx="2214000" cy="635760"/>
              <wp:effectExtent l="0" t="0" r="15240" b="12065"/>
              <wp:wrapNone/>
              <wp:docPr id="12" name="Tekstva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4000" cy="63576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4CA2" w:rsidRDefault="00654107" w:rsidP="00FA051B">
                          <w:pPr>
                            <w:pStyle w:val="CompanynameL1"/>
                          </w:pPr>
                          <w:r>
                            <w:fldChar w:fldCharType="begin"/>
                          </w:r>
                          <w:r>
                            <w:instrText xml:space="preserve"> REF b_name_L1 \h  \* MERGEFORMAT </w:instrText>
                          </w:r>
                          <w:r>
                            <w:fldChar w:fldCharType="separate"/>
                          </w:r>
                          <w:r w:rsidR="00D54CA2">
                            <w:t xml:space="preserve">vakgroep </w:t>
                          </w:r>
                          <w:r w:rsidR="00D54CA2" w:rsidRPr="00FA051B">
                            <w:t>&lt;</w:t>
                          </w:r>
                          <w:r w:rsidR="00D54CA2">
                            <w:t>…</w:t>
                          </w:r>
                          <w:r w:rsidR="00D54CA2" w:rsidRPr="00FA051B">
                            <w:t xml:space="preserve">&gt; </w:t>
                          </w:r>
                          <w:r w:rsidR="00D54CA2">
                            <w:t xml:space="preserve"> </w:t>
                          </w:r>
                        </w:p>
                        <w:p w:rsidR="007F58EC" w:rsidRPr="00654107" w:rsidRDefault="00654107" w:rsidP="00654107">
                          <w:pPr>
                            <w:pStyle w:val="CompanynameL2"/>
                          </w:pPr>
                          <w:r>
                            <w:fldChar w:fldCharType="end"/>
                          </w:r>
                          <w:r>
                            <w:fldChar w:fldCharType="begin"/>
                          </w:r>
                          <w:r>
                            <w:instrText xml:space="preserve"> REF b_name_L2 \h </w:instrText>
                          </w:r>
                          <w:r>
                            <w:fldChar w:fldCharType="separate"/>
                          </w:r>
                          <w:r w:rsidR="00D54CA2">
                            <w:t xml:space="preserve">onderzoeksgroep &lt;…&gt; 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12" o:spid="_x0000_s1026" type="#_x0000_t202" style="position:absolute;margin-left:390.95pt;margin-top:30.05pt;width:174.35pt;height:50.0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" filled="f" stroked="f" strokeweight=".25pt">
              <v:textbox inset="0,0,0,0">
                <w:txbxContent>
                  <w:p w:rsidR="00D54CA2" w:rsidRDefault="00654107" w:rsidP="00FA051B">
                    <w:pPr>
                      <w:pStyle w:val="CompanynameL1"/>
                    </w:pPr>
                    <w:r>
                      <w:fldChar w:fldCharType="begin"/>
                    </w:r>
                    <w:r>
                      <w:instrText xml:space="preserve"> REF b_name_L1 \h  \* MERGEFORMAT </w:instrText>
                    </w:r>
                    <w:r>
                      <w:fldChar w:fldCharType="separate"/>
                    </w:r>
                    <w:r w:rsidR="00D54CA2">
                      <w:t xml:space="preserve">vakgroep </w:t>
                    </w:r>
                    <w:r w:rsidR="00D54CA2" w:rsidRPr="00FA051B">
                      <w:t>&lt;</w:t>
                    </w:r>
                    <w:r w:rsidR="00D54CA2">
                      <w:t>…</w:t>
                    </w:r>
                    <w:r w:rsidR="00D54CA2" w:rsidRPr="00FA051B">
                      <w:t xml:space="preserve">&gt; </w:t>
                    </w:r>
                    <w:r w:rsidR="00D54CA2">
                      <w:t xml:space="preserve"> </w:t>
                    </w:r>
                  </w:p>
                  <w:p w:rsidR="007F58EC" w:rsidRPr="00654107" w:rsidRDefault="00654107" w:rsidP="00654107">
                    <w:pPr>
                      <w:pStyle w:val="CompanynameL2"/>
                    </w:pPr>
                    <w:r>
                      <w:fldChar w:fldCharType="end"/>
                    </w:r>
                    <w:r>
                      <w:fldChar w:fldCharType="begin"/>
                    </w:r>
                    <w:r>
                      <w:instrText xml:space="preserve"> REF b_name_L2 \h </w:instrText>
                    </w:r>
                    <w:r>
                      <w:fldChar w:fldCharType="separate"/>
                    </w:r>
                    <w:r w:rsidR="00D54CA2">
                      <w:t xml:space="preserve">onderzoeksgroep &lt;…&gt;  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31A49" w:rsidRPr="008B2D9D"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D3E29A5" wp14:editId="44D05C02">
              <wp:simplePos x="0" y="0"/>
              <wp:positionH relativeFrom="page">
                <wp:posOffset>0</wp:posOffset>
              </wp:positionH>
              <wp:positionV relativeFrom="page">
                <wp:posOffset>1522730</wp:posOffset>
              </wp:positionV>
              <wp:extent cx="7560000" cy="763200"/>
              <wp:effectExtent l="0" t="0" r="22225" b="18415"/>
              <wp:wrapNone/>
              <wp:docPr id="10" name="Rechthoek 10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763200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10" o:spid="_x0000_s1026" style="position:absolute;margin-left:0;margin-top:119.9pt;width:595.3pt;height:60.1pt;z-index:25166643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" filled="f" strokecolor="red" strokeweight=".25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2C5" w:rsidRDefault="002952C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0.05pt;margin-top:0;width:360.75pt;height:90pt;z-index:251689984;mso-position-horizontal:absolute;mso-position-horizontal-relative:page;mso-position-vertical:absolute;mso-position-vertical-relative:page;mso-width-relative:page;mso-height-relative:page">
          <v:imagedata r:id="rId1" o:title="icoon_UGent_EA_NL_RGB_2400_kleur"/>
          <w10:wrap anchorx="page" anchory="page"/>
        </v:shape>
      </w:pict>
    </w:r>
    <w:r w:rsidR="008A5F9A">
      <w:rPr>
        <w:noProof/>
        <w:lang w:val="en-US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176C66C6" wp14:editId="34AF65D7">
              <wp:simplePos x="0" y="0"/>
              <wp:positionH relativeFrom="page">
                <wp:posOffset>763270</wp:posOffset>
              </wp:positionH>
              <wp:positionV relativeFrom="page">
                <wp:posOffset>1139825</wp:posOffset>
              </wp:positionV>
              <wp:extent cx="7534440" cy="498600"/>
              <wp:effectExtent l="0" t="0" r="0" b="0"/>
              <wp:wrapNone/>
              <wp:docPr id="6" name="Rechthoek 6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34440" cy="498600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6" o:spid="_x0000_s1026" style="position:absolute;margin-left:60.1pt;margin-top:89.75pt;width:593.25pt;height:39.25pt;z-index:25168384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" filled="f" strokecolor="red" strokeweight=".25pt">
              <w10:wrap anchorx="page" anchory="page"/>
            </v:rect>
          </w:pict>
        </mc:Fallback>
      </mc:AlternateContent>
    </w:r>
    <w:r w:rsidR="0027552F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EB293A" wp14:editId="109946B4">
              <wp:simplePos x="0" y="0"/>
              <wp:positionH relativeFrom="page">
                <wp:posOffset>4962525</wp:posOffset>
              </wp:positionH>
              <wp:positionV relativeFrom="page">
                <wp:posOffset>381000</wp:posOffset>
              </wp:positionV>
              <wp:extent cx="2214000" cy="638280"/>
              <wp:effectExtent l="0" t="0" r="15240" b="9525"/>
              <wp:wrapNone/>
              <wp:docPr id="3" name="Tekstva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4000" cy="63828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A051B" w:rsidRPr="00D54CA2" w:rsidRDefault="00D54CA2" w:rsidP="00D54CA2">
                          <w:pPr>
                            <w:pStyle w:val="CompanynameL1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centrum voor moleculaire modellering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style="position:absolute;margin-left:390.75pt;margin-top:30pt;width:174.35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" filled="f" stroked="f" strokeweight=".25pt">
              <v:textbox inset="0,0,0,0">
                <w:txbxContent>
                  <w:p w:rsidR="00FA051B" w:rsidRPr="00D54CA2" w:rsidRDefault="00D54CA2" w:rsidP="00D54CA2">
                    <w:pPr>
                      <w:pStyle w:val="CompanynameL1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centrum voor moleculaire modellering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31BD5">
      <w:rPr>
        <w:noProof/>
        <w:lang w:val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2681553" wp14:editId="6E06CB4B">
              <wp:simplePos x="0" y="0"/>
              <wp:positionH relativeFrom="column">
                <wp:posOffset>1423670</wp:posOffset>
              </wp:positionH>
              <wp:positionV relativeFrom="paragraph">
                <wp:posOffset>2432685</wp:posOffset>
              </wp:positionV>
              <wp:extent cx="1623060" cy="255270"/>
              <wp:effectExtent l="0" t="0" r="15240" b="1143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3060" cy="25527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26FE1" w:rsidRPr="000B2511" w:rsidRDefault="00E26FE1">
                          <w:r w:rsidRPr="000B2511">
                            <w:fldChar w:fldCharType="begin"/>
                          </w:r>
                          <w:r w:rsidRPr="000B2511">
                            <w:instrText xml:space="preserve"> PAGE  \* Arabic </w:instrText>
                          </w:r>
                          <w:r w:rsidRPr="000B2511">
                            <w:fldChar w:fldCharType="separate"/>
                          </w:r>
                          <w:r w:rsidR="00D54CA2">
                            <w:rPr>
                              <w:noProof/>
                            </w:rPr>
                            <w:t>1</w:t>
                          </w:r>
                          <w:r w:rsidRPr="000B2511">
                            <w:fldChar w:fldCharType="end"/>
                          </w:r>
                          <w:r w:rsidRPr="000B2511">
                            <w:t>/</w:t>
                          </w:r>
                          <w:r w:rsidRPr="000B2511">
                            <w:fldChar w:fldCharType="begin"/>
                          </w:r>
                          <w:r w:rsidRPr="000B2511">
                            <w:instrText xml:space="preserve"> NUMPAGES  \* Arabic </w:instrText>
                          </w:r>
                          <w:r w:rsidRPr="000B2511">
                            <w:fldChar w:fldCharType="separate"/>
                          </w:r>
                          <w:r w:rsidR="00D54CA2">
                            <w:rPr>
                              <w:noProof/>
                            </w:rPr>
                            <w:t>1</w:t>
                          </w:r>
                          <w:r w:rsidRPr="000B2511"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kstvak 4" o:spid="_x0000_s1028" type="#_x0000_t202" style="position:absolute;margin-left:112.1pt;margin-top:191.55pt;width:127.8pt;height:20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" fillcolor="white [3201]" strokecolor="white [3212]" strokeweight=".5pt">
              <v:textbox>
                <w:txbxContent>
                  <w:p w:rsidR="00E26FE1" w:rsidRPr="000B2511" w:rsidRDefault="00E26FE1">
                    <w:r w:rsidRPr="000B2511">
                      <w:fldChar w:fldCharType="begin"/>
                    </w:r>
                    <w:r w:rsidRPr="000B2511">
                      <w:instrText xml:space="preserve"> PAGE  \* Arabic </w:instrText>
                    </w:r>
                    <w:r w:rsidRPr="000B2511">
                      <w:fldChar w:fldCharType="separate"/>
                    </w:r>
                    <w:r w:rsidR="00D54CA2">
                      <w:rPr>
                        <w:noProof/>
                      </w:rPr>
                      <w:t>1</w:t>
                    </w:r>
                    <w:r w:rsidRPr="000B2511">
                      <w:fldChar w:fldCharType="end"/>
                    </w:r>
                    <w:r w:rsidRPr="000B2511">
                      <w:t>/</w:t>
                    </w:r>
                    <w:r w:rsidRPr="000B2511">
                      <w:fldChar w:fldCharType="begin"/>
                    </w:r>
                    <w:r w:rsidRPr="000B2511">
                      <w:instrText xml:space="preserve"> NUMPAGES  \* Arabic </w:instrText>
                    </w:r>
                    <w:r w:rsidRPr="000B2511">
                      <w:fldChar w:fldCharType="separate"/>
                    </w:r>
                    <w:r w:rsidR="00D54CA2">
                      <w:rPr>
                        <w:noProof/>
                      </w:rPr>
                      <w:t>1</w:t>
                    </w:r>
                    <w:r w:rsidRPr="000B2511"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31343">
      <w:rPr>
        <w:noProof/>
        <w:lang w:val="en-US"/>
      </w:rPr>
      <w:drawing>
        <wp:anchor distT="0" distB="0" distL="114300" distR="114300" simplePos="0" relativeHeight="251679744" behindDoc="0" locked="0" layoutInCell="1" allowOverlap="1" wp14:anchorId="15B1FAA8" wp14:editId="67E9B38E">
          <wp:simplePos x="0" y="0"/>
          <wp:positionH relativeFrom="page">
            <wp:posOffset>381635</wp:posOffset>
          </wp:positionH>
          <wp:positionV relativeFrom="page">
            <wp:posOffset>0</wp:posOffset>
          </wp:positionV>
          <wp:extent cx="4197600" cy="1144800"/>
          <wp:effectExtent l="0" t="0" r="0" b="0"/>
          <wp:wrapNone/>
          <wp:docPr id="7" name="Logo BW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coon_UGent_BW_NL_RGB_300_kleur_stationar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7600" cy="114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ild" w:val="12"/>
    <w:docVar w:name="Date" w:val="21-9-2016"/>
    <w:docVar w:name="Developer" w:val="Hans Gouman"/>
    <w:docVar w:name="History" w:val="B12 - facultary version_x000d__x000a_B11 - addressing 7.7 mm higher_x000d__x000a_B10 - wider column sender data _x000d__x000a_B9 - comments UG_x000d__x000a_B8 - field label 'Straatnaam' changed; language 'NL (België)' in Normal style_x000d__x000a_B7 - comments LB_x000d__x000a_B6 - company level 1 underlined_x000d__x000a_B4-5 - logos replaced by RGB versions_x000d__x000a_B3 - page# 1st page moved to header text box_x000d__x000a_B2 - 1st RC_x000d__x000a_B1 - creation"/>
    <w:docVar w:name="License" w:val="Developed by 12 Dozijn"/>
    <w:docVar w:name="Status" w:val="Final"/>
    <w:docVar w:name="Version" w:val="1.2"/>
  </w:docVars>
  <w:rsids>
    <w:rsidRoot w:val="00D54CA2"/>
    <w:rsid w:val="00011EF8"/>
    <w:rsid w:val="000519D2"/>
    <w:rsid w:val="000554BC"/>
    <w:rsid w:val="00072C25"/>
    <w:rsid w:val="000B0479"/>
    <w:rsid w:val="000B2511"/>
    <w:rsid w:val="000B43CE"/>
    <w:rsid w:val="000F506F"/>
    <w:rsid w:val="00131343"/>
    <w:rsid w:val="001A14DA"/>
    <w:rsid w:val="001C597D"/>
    <w:rsid w:val="001F53D8"/>
    <w:rsid w:val="002001B2"/>
    <w:rsid w:val="00231A49"/>
    <w:rsid w:val="00234F7A"/>
    <w:rsid w:val="002514F0"/>
    <w:rsid w:val="002717FC"/>
    <w:rsid w:val="0027328A"/>
    <w:rsid w:val="0027552F"/>
    <w:rsid w:val="00284AD7"/>
    <w:rsid w:val="00293F09"/>
    <w:rsid w:val="002952C1"/>
    <w:rsid w:val="002A0367"/>
    <w:rsid w:val="002C2E7B"/>
    <w:rsid w:val="002F025B"/>
    <w:rsid w:val="002F065D"/>
    <w:rsid w:val="002F7B07"/>
    <w:rsid w:val="00302F0F"/>
    <w:rsid w:val="003332DD"/>
    <w:rsid w:val="0033799F"/>
    <w:rsid w:val="003545F8"/>
    <w:rsid w:val="003B0DD0"/>
    <w:rsid w:val="004170BD"/>
    <w:rsid w:val="00445404"/>
    <w:rsid w:val="0045158D"/>
    <w:rsid w:val="004A7E18"/>
    <w:rsid w:val="004B2E2A"/>
    <w:rsid w:val="004B3064"/>
    <w:rsid w:val="004D6FA8"/>
    <w:rsid w:val="00514546"/>
    <w:rsid w:val="005148F6"/>
    <w:rsid w:val="005314EE"/>
    <w:rsid w:val="005A1F98"/>
    <w:rsid w:val="005A5760"/>
    <w:rsid w:val="00624A12"/>
    <w:rsid w:val="00654107"/>
    <w:rsid w:val="0066436C"/>
    <w:rsid w:val="0066464B"/>
    <w:rsid w:val="00675E3D"/>
    <w:rsid w:val="006947F5"/>
    <w:rsid w:val="006A7148"/>
    <w:rsid w:val="006E5535"/>
    <w:rsid w:val="006F21A2"/>
    <w:rsid w:val="00725A3E"/>
    <w:rsid w:val="007301B1"/>
    <w:rsid w:val="007338C9"/>
    <w:rsid w:val="007470E3"/>
    <w:rsid w:val="007A6102"/>
    <w:rsid w:val="007B312A"/>
    <w:rsid w:val="007F0A8D"/>
    <w:rsid w:val="007F58EC"/>
    <w:rsid w:val="008066D0"/>
    <w:rsid w:val="008730D9"/>
    <w:rsid w:val="008A5F9A"/>
    <w:rsid w:val="008B2D9D"/>
    <w:rsid w:val="0091485D"/>
    <w:rsid w:val="009923F9"/>
    <w:rsid w:val="009A3AC7"/>
    <w:rsid w:val="009B5D22"/>
    <w:rsid w:val="009B6E03"/>
    <w:rsid w:val="009C09D6"/>
    <w:rsid w:val="009C3738"/>
    <w:rsid w:val="00A12207"/>
    <w:rsid w:val="00A27BF4"/>
    <w:rsid w:val="00A4289D"/>
    <w:rsid w:val="00A741F5"/>
    <w:rsid w:val="00AC0A03"/>
    <w:rsid w:val="00AE7738"/>
    <w:rsid w:val="00AF2981"/>
    <w:rsid w:val="00B476FE"/>
    <w:rsid w:val="00B66144"/>
    <w:rsid w:val="00C63CE0"/>
    <w:rsid w:val="00C86ABC"/>
    <w:rsid w:val="00CC322F"/>
    <w:rsid w:val="00CD307A"/>
    <w:rsid w:val="00CF0604"/>
    <w:rsid w:val="00D044AF"/>
    <w:rsid w:val="00D43209"/>
    <w:rsid w:val="00D54CA2"/>
    <w:rsid w:val="00D77DD2"/>
    <w:rsid w:val="00DF14B9"/>
    <w:rsid w:val="00E12766"/>
    <w:rsid w:val="00E26FE1"/>
    <w:rsid w:val="00E640A4"/>
    <w:rsid w:val="00EB3F05"/>
    <w:rsid w:val="00EB5095"/>
    <w:rsid w:val="00ED07F0"/>
    <w:rsid w:val="00F312C5"/>
    <w:rsid w:val="00F31BD5"/>
    <w:rsid w:val="00F33883"/>
    <w:rsid w:val="00F908B9"/>
    <w:rsid w:val="00FA051B"/>
    <w:rsid w:val="00FB69E5"/>
    <w:rsid w:val="00FF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64B"/>
    <w:pPr>
      <w:spacing w:after="0" w:line="260" w:lineRule="atLeast"/>
    </w:pPr>
    <w:rPr>
      <w:rFonts w:ascii="Arial" w:hAnsi="Arial"/>
      <w:sz w:val="20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L2">
    <w:name w:val="_Company name L2"/>
    <w:basedOn w:val="Normal"/>
    <w:uiPriority w:val="20"/>
    <w:rsid w:val="00FA051B"/>
    <w:pPr>
      <w:spacing w:line="240" w:lineRule="exact"/>
    </w:pPr>
    <w:rPr>
      <w:caps/>
      <w:color w:val="1E64C8"/>
      <w:sz w:val="18"/>
    </w:rPr>
  </w:style>
  <w:style w:type="paragraph" w:styleId="Header">
    <w:name w:val="header"/>
    <w:basedOn w:val="Normal"/>
    <w:link w:val="Head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2C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2C5"/>
    <w:rPr>
      <w:rFonts w:ascii="Arial" w:hAnsi="Arial"/>
      <w:sz w:val="20"/>
    </w:rPr>
  </w:style>
  <w:style w:type="paragraph" w:customStyle="1" w:styleId="CompanynameL1">
    <w:name w:val="_Company name L1"/>
    <w:basedOn w:val="CompanynameL2"/>
    <w:uiPriority w:val="20"/>
    <w:rsid w:val="001A14DA"/>
    <w:rPr>
      <w:b/>
      <w:u w:val="single"/>
    </w:rPr>
  </w:style>
  <w:style w:type="table" w:styleId="TableGrid">
    <w:name w:val="Table Grid"/>
    <w:basedOn w:val="TableNormal"/>
    <w:uiPriority w:val="39"/>
    <w:rsid w:val="00E6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heading">
    <w:name w:val="_Reference heading"/>
    <w:basedOn w:val="Normal"/>
    <w:next w:val="Normal"/>
    <w:uiPriority w:val="22"/>
    <w:rsid w:val="001C597D"/>
    <w:pPr>
      <w:framePr w:hSpace="142" w:wrap="around" w:vAnchor="page" w:hAnchor="text" w:y="1804"/>
      <w:suppressOverlap/>
    </w:pPr>
    <w:rPr>
      <w:caps/>
      <w:color w:val="1E64C8"/>
      <w:sz w:val="16"/>
    </w:rPr>
  </w:style>
  <w:style w:type="character" w:styleId="PlaceholderText">
    <w:name w:val="Placeholder Text"/>
    <w:basedOn w:val="DefaultParagraphFont"/>
    <w:uiPriority w:val="99"/>
    <w:semiHidden/>
    <w:rsid w:val="005A5760"/>
    <w:rPr>
      <w:color w:val="808080"/>
    </w:rPr>
  </w:style>
  <w:style w:type="paragraph" w:customStyle="1" w:styleId="Subject">
    <w:name w:val="_Subject"/>
    <w:basedOn w:val="Normal"/>
    <w:next w:val="Normal"/>
    <w:uiPriority w:val="19"/>
    <w:qFormat/>
    <w:rsid w:val="004D6FA8"/>
    <w:pPr>
      <w:spacing w:after="520" w:line="260" w:lineRule="exact"/>
    </w:pPr>
    <w:rPr>
      <w:b/>
    </w:rPr>
  </w:style>
  <w:style w:type="paragraph" w:customStyle="1" w:styleId="Addressing">
    <w:name w:val="_Addressing"/>
    <w:basedOn w:val="Normal"/>
    <w:uiPriority w:val="21"/>
    <w:qFormat/>
    <w:rsid w:val="00A12207"/>
    <w:pPr>
      <w:framePr w:hSpace="142" w:wrap="around" w:vAnchor="page" w:hAnchor="text" w:y="1804"/>
      <w:tabs>
        <w:tab w:val="left" w:pos="284"/>
      </w:tabs>
      <w:spacing w:line="260" w:lineRule="exact"/>
      <w:suppressOverlap/>
    </w:pPr>
    <w:rPr>
      <w:sz w:val="18"/>
    </w:rPr>
  </w:style>
  <w:style w:type="paragraph" w:customStyle="1" w:styleId="Hiddentext">
    <w:name w:val="_Hidden text"/>
    <w:basedOn w:val="Normal"/>
    <w:next w:val="Normal"/>
    <w:uiPriority w:val="29"/>
    <w:rsid w:val="00A12207"/>
    <w:pPr>
      <w:framePr w:hSpace="142" w:wrap="around" w:vAnchor="page" w:hAnchor="text" w:y="1804"/>
      <w:suppressOverlap/>
    </w:pPr>
    <w:rPr>
      <w:color w:val="FFFFFF" w:themeColor="background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D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D6"/>
    <w:rPr>
      <w:rFonts w:ascii="Arial" w:hAnsi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C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CA2"/>
    <w:rPr>
      <w:rFonts w:ascii="Tahoma" w:hAnsi="Tahoma" w:cs="Tahoma"/>
      <w:sz w:val="16"/>
      <w:szCs w:val="16"/>
      <w:lang w:val="nl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64B"/>
    <w:pPr>
      <w:spacing w:after="0" w:line="260" w:lineRule="atLeast"/>
    </w:pPr>
    <w:rPr>
      <w:rFonts w:ascii="Arial" w:hAnsi="Arial"/>
      <w:sz w:val="20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L2">
    <w:name w:val="_Company name L2"/>
    <w:basedOn w:val="Normal"/>
    <w:uiPriority w:val="20"/>
    <w:rsid w:val="00FA051B"/>
    <w:pPr>
      <w:spacing w:line="240" w:lineRule="exact"/>
    </w:pPr>
    <w:rPr>
      <w:caps/>
      <w:color w:val="1E64C8"/>
      <w:sz w:val="18"/>
    </w:rPr>
  </w:style>
  <w:style w:type="paragraph" w:styleId="Header">
    <w:name w:val="header"/>
    <w:basedOn w:val="Normal"/>
    <w:link w:val="Head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2C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2C5"/>
    <w:rPr>
      <w:rFonts w:ascii="Arial" w:hAnsi="Arial"/>
      <w:sz w:val="20"/>
    </w:rPr>
  </w:style>
  <w:style w:type="paragraph" w:customStyle="1" w:styleId="CompanynameL1">
    <w:name w:val="_Company name L1"/>
    <w:basedOn w:val="CompanynameL2"/>
    <w:uiPriority w:val="20"/>
    <w:rsid w:val="001A14DA"/>
    <w:rPr>
      <w:b/>
      <w:u w:val="single"/>
    </w:rPr>
  </w:style>
  <w:style w:type="table" w:styleId="TableGrid">
    <w:name w:val="Table Grid"/>
    <w:basedOn w:val="TableNormal"/>
    <w:uiPriority w:val="39"/>
    <w:rsid w:val="00E6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heading">
    <w:name w:val="_Reference heading"/>
    <w:basedOn w:val="Normal"/>
    <w:next w:val="Normal"/>
    <w:uiPriority w:val="22"/>
    <w:rsid w:val="001C597D"/>
    <w:pPr>
      <w:framePr w:hSpace="142" w:wrap="around" w:vAnchor="page" w:hAnchor="text" w:y="1804"/>
      <w:suppressOverlap/>
    </w:pPr>
    <w:rPr>
      <w:caps/>
      <w:color w:val="1E64C8"/>
      <w:sz w:val="16"/>
    </w:rPr>
  </w:style>
  <w:style w:type="character" w:styleId="PlaceholderText">
    <w:name w:val="Placeholder Text"/>
    <w:basedOn w:val="DefaultParagraphFont"/>
    <w:uiPriority w:val="99"/>
    <w:semiHidden/>
    <w:rsid w:val="005A5760"/>
    <w:rPr>
      <w:color w:val="808080"/>
    </w:rPr>
  </w:style>
  <w:style w:type="paragraph" w:customStyle="1" w:styleId="Subject">
    <w:name w:val="_Subject"/>
    <w:basedOn w:val="Normal"/>
    <w:next w:val="Normal"/>
    <w:uiPriority w:val="19"/>
    <w:qFormat/>
    <w:rsid w:val="004D6FA8"/>
    <w:pPr>
      <w:spacing w:after="520" w:line="260" w:lineRule="exact"/>
    </w:pPr>
    <w:rPr>
      <w:b/>
    </w:rPr>
  </w:style>
  <w:style w:type="paragraph" w:customStyle="1" w:styleId="Addressing">
    <w:name w:val="_Addressing"/>
    <w:basedOn w:val="Normal"/>
    <w:uiPriority w:val="21"/>
    <w:qFormat/>
    <w:rsid w:val="00A12207"/>
    <w:pPr>
      <w:framePr w:hSpace="142" w:wrap="around" w:vAnchor="page" w:hAnchor="text" w:y="1804"/>
      <w:tabs>
        <w:tab w:val="left" w:pos="284"/>
      </w:tabs>
      <w:spacing w:line="260" w:lineRule="exact"/>
      <w:suppressOverlap/>
    </w:pPr>
    <w:rPr>
      <w:sz w:val="18"/>
    </w:rPr>
  </w:style>
  <w:style w:type="paragraph" w:customStyle="1" w:styleId="Hiddentext">
    <w:name w:val="_Hidden text"/>
    <w:basedOn w:val="Normal"/>
    <w:next w:val="Normal"/>
    <w:uiPriority w:val="29"/>
    <w:rsid w:val="00A12207"/>
    <w:pPr>
      <w:framePr w:hSpace="142" w:wrap="around" w:vAnchor="page" w:hAnchor="text" w:y="1804"/>
      <w:suppressOverlap/>
    </w:pPr>
    <w:rPr>
      <w:color w:val="FFFFFF" w:themeColor="background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D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D6"/>
    <w:rPr>
      <w:rFonts w:ascii="Arial" w:hAnsi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C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CA2"/>
    <w:rPr>
      <w:rFonts w:ascii="Tahoma" w:hAnsi="Tahoma" w:cs="Tahoma"/>
      <w:sz w:val="16"/>
      <w:szCs w:val="16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0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ffice\Downloads\Brief_UGent_EA\Brief_UGent_EA\brief_UGent_EA_N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75C21CD28154521849E9875747E9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2C517-BE9D-4681-98CA-C42428188FE6}"/>
      </w:docPartPr>
      <w:docPartBody>
        <w:p w:rsidR="00000000" w:rsidRDefault="007D2E07">
          <w:pPr>
            <w:pStyle w:val="A75C21CD28154521849E9875747E91C5"/>
          </w:pPr>
          <w:r>
            <w:rPr>
              <w:rStyle w:val="PlaceholderText"/>
            </w:rPr>
            <w:t>&lt; datum &gt;</w:t>
          </w:r>
        </w:p>
      </w:docPartBody>
    </w:docPart>
    <w:docPart>
      <w:docPartPr>
        <w:name w:val="ED5A6F7DD710472BB093FDD280DD6F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F53B8-0608-4BCA-96E3-6C6C16E567B0}"/>
      </w:docPartPr>
      <w:docPartBody>
        <w:p w:rsidR="00000000" w:rsidRDefault="007D2E07">
          <w:pPr>
            <w:pStyle w:val="ED5A6F7DD710472BB093FDD280DD6F91"/>
          </w:pPr>
          <w:r>
            <w:rPr>
              <w:rStyle w:val="PlaceholderText"/>
            </w:rPr>
            <w:t>&lt; ki</w:t>
          </w:r>
          <w:r w:rsidRPr="001E17F9">
            <w:rPr>
              <w:rStyle w:val="PlaceholderText"/>
            </w:rPr>
            <w:t xml:space="preserve">es een </w:t>
          </w:r>
          <w:r>
            <w:rPr>
              <w:rStyle w:val="PlaceholderText"/>
            </w:rPr>
            <w:t>aanhef &gt;</w:t>
          </w:r>
        </w:p>
      </w:docPartBody>
    </w:docPart>
    <w:docPart>
      <w:docPartPr>
        <w:name w:val="F0FA57A5C50A4EEB9031677C3AFF3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6B47A-3FB0-4EB8-92B1-30B9B316E502}"/>
      </w:docPartPr>
      <w:docPartBody>
        <w:p w:rsidR="00000000" w:rsidRDefault="00A45D37" w:rsidP="00A45D37">
          <w:pPr>
            <w:pStyle w:val="F0FA57A5C50A4EEB9031677C3AFF34E8"/>
          </w:pPr>
          <w:r>
            <w:rPr>
              <w:rStyle w:val="PlaceholderText"/>
            </w:rPr>
            <w:t>&lt; datum 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D37"/>
    <w:rsid w:val="007D2E07"/>
    <w:rsid w:val="00A4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5D37"/>
    <w:rPr>
      <w:color w:val="808080"/>
    </w:rPr>
  </w:style>
  <w:style w:type="paragraph" w:customStyle="1" w:styleId="A75C21CD28154521849E9875747E91C5">
    <w:name w:val="A75C21CD28154521849E9875747E91C5"/>
  </w:style>
  <w:style w:type="paragraph" w:customStyle="1" w:styleId="ED5A6F7DD710472BB093FDD280DD6F91">
    <w:name w:val="ED5A6F7DD710472BB093FDD280DD6F91"/>
  </w:style>
  <w:style w:type="paragraph" w:customStyle="1" w:styleId="F0FA57A5C50A4EEB9031677C3AFF34E8">
    <w:name w:val="F0FA57A5C50A4EEB9031677C3AFF34E8"/>
    <w:rsid w:val="00A45D3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5D37"/>
    <w:rPr>
      <w:color w:val="808080"/>
    </w:rPr>
  </w:style>
  <w:style w:type="paragraph" w:customStyle="1" w:styleId="A75C21CD28154521849E9875747E91C5">
    <w:name w:val="A75C21CD28154521849E9875747E91C5"/>
  </w:style>
  <w:style w:type="paragraph" w:customStyle="1" w:styleId="ED5A6F7DD710472BB093FDD280DD6F91">
    <w:name w:val="ED5A6F7DD710472BB093FDD280DD6F91"/>
  </w:style>
  <w:style w:type="paragraph" w:customStyle="1" w:styleId="F0FA57A5C50A4EEB9031677C3AFF34E8">
    <w:name w:val="F0FA57A5C50A4EEB9031677C3AFF34E8"/>
    <w:rsid w:val="00A45D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EDB3A-14DF-4899-B592-A55EBCF15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brief_UGent_EA_NL</Template>
  <TotalTime>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Brief</vt:lpstr>
      <vt:lpstr>Brief</vt:lpstr>
    </vt:vector>
  </TitlesOfParts>
  <Company>Universiteit Gent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creator>Office</dc:creator>
  <cp:lastModifiedBy>Office</cp:lastModifiedBy>
  <cp:revision>1</cp:revision>
  <dcterms:created xsi:type="dcterms:W3CDTF">2016-10-18T06:39:00Z</dcterms:created>
  <dcterms:modified xsi:type="dcterms:W3CDTF">2016-10-18T06:45:00Z</dcterms:modified>
</cp:coreProperties>
</file>