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2" w:rightFromText="142" w:vertAnchor="page" w:tblpY="1747"/>
        <w:tblOverlap w:val="never"/>
        <w:tblW w:w="100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4"/>
        <w:gridCol w:w="2405"/>
        <w:gridCol w:w="1803"/>
        <w:gridCol w:w="3487"/>
      </w:tblGrid>
      <w:tr w:rsidR="000554BC" w:rsidTr="00B175DB">
        <w:trPr>
          <w:trHeight w:hRule="exact" w:val="766"/>
        </w:trPr>
        <w:tc>
          <w:tcPr>
            <w:tcW w:w="2404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5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 w:val="restart"/>
          </w:tcPr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2331E2">
              <w:rPr>
                <w:color w:val="7F7F7F" w:themeColor="text1" w:themeTint="80"/>
                <w:szCs w:val="18"/>
              </w:rPr>
              <w:instrText>&lt;</w:instrText>
            </w:r>
            <w:r w:rsidR="00100104">
              <w:rPr>
                <w:color w:val="7F7F7F" w:themeColor="text1" w:themeTint="80"/>
                <w:szCs w:val="18"/>
              </w:rPr>
              <w:instrText xml:space="preserve"> </w:instrText>
            </w:r>
            <w:r w:rsidR="001F6DB9">
              <w:rPr>
                <w:color w:val="7F7F7F" w:themeColor="text1" w:themeTint="80"/>
                <w:szCs w:val="18"/>
              </w:rPr>
              <w:instrText>c</w:instrText>
            </w:r>
            <w:r w:rsidR="007F7985">
              <w:rPr>
                <w:color w:val="7F7F7F" w:themeColor="text1" w:themeTint="80"/>
                <w:szCs w:val="18"/>
              </w:rPr>
              <w:instrText xml:space="preserve">ontact </w:instrText>
            </w:r>
            <w:r w:rsidR="007F7985" w:rsidRPr="007F7985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47034B" w:rsidRPr="007F7985">
              <w:rPr>
                <w:color w:val="7F7F7F" w:themeColor="text1" w:themeTint="80"/>
                <w:sz w:val="16"/>
                <w:szCs w:val="16"/>
              </w:rPr>
              <w:instrText>First name Surname</w:instrText>
            </w:r>
            <w:r w:rsidR="007F7985" w:rsidRPr="007F7985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="00100104">
              <w:rPr>
                <w:color w:val="7F7F7F" w:themeColor="text1" w:themeTint="80"/>
                <w:szCs w:val="18"/>
              </w:rPr>
              <w:instrText xml:space="preserve"> </w:instrText>
            </w:r>
            <w:r w:rsidRPr="002331E2">
              <w:rPr>
                <w:color w:val="7F7F7F" w:themeColor="text1" w:themeTint="80"/>
                <w:szCs w:val="18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>&lt;</w:instrText>
            </w:r>
            <w:r w:rsidR="002331E2">
              <w:rPr>
                <w:color w:val="7F7F7F" w:themeColor="text1" w:themeTint="80"/>
              </w:rPr>
              <w:instrText xml:space="preserve"> </w:instrText>
            </w:r>
            <w:r w:rsidR="00B30849">
              <w:rPr>
                <w:color w:val="7F7F7F" w:themeColor="text1" w:themeTint="80"/>
              </w:rPr>
              <w:instrText>job title</w:instrText>
            </w:r>
            <w:r w:rsidR="002331E2">
              <w:rPr>
                <w:color w:val="7F7F7F" w:themeColor="text1" w:themeTint="80"/>
              </w:rPr>
              <w:instrText xml:space="preserve">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E</w:t>
            </w:r>
            <w:r w:rsidR="002F065D">
              <w:tab/>
            </w:r>
            <w:r w:rsidR="00CD13E8">
              <w:fldChar w:fldCharType="begin"/>
            </w:r>
            <w:r w:rsidR="00CD13E8">
              <w:instrText xml:space="preserve"> MACROBUTTON  NoMacro </w:instrText>
            </w:r>
            <w:r w:rsidR="00CD13E8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="00CD13E8">
              <w:rPr>
                <w:color w:val="7F7F7F" w:themeColor="text1" w:themeTint="80"/>
              </w:rPr>
              <w:instrText>email</w:instrText>
            </w:r>
            <w:r w:rsidR="00CD13E8" w:rsidRPr="005A5760">
              <w:rPr>
                <w:color w:val="7F7F7F" w:themeColor="text1" w:themeTint="80"/>
              </w:rPr>
              <w:instrText xml:space="preserve"> 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[</w:instrText>
            </w:r>
            <w:r w:rsidR="00CD13E8">
              <w:rPr>
                <w:color w:val="7F7F7F" w:themeColor="text1" w:themeTint="80"/>
                <w:sz w:val="16"/>
                <w:szCs w:val="16"/>
              </w:rPr>
              <w:instrText>first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name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.</w:instrText>
            </w:r>
            <w:r w:rsidR="00CD13E8">
              <w:rPr>
                <w:color w:val="7F7F7F" w:themeColor="text1" w:themeTint="80"/>
                <w:sz w:val="16"/>
                <w:szCs w:val="16"/>
              </w:rPr>
              <w:instrText>surname</w:instrText>
            </w:r>
            <w:r w:rsidR="00CD13E8" w:rsidRPr="00293F09">
              <w:rPr>
                <w:color w:val="7F7F7F" w:themeColor="text1" w:themeTint="80"/>
                <w:sz w:val="16"/>
                <w:szCs w:val="16"/>
              </w:rPr>
              <w:instrText>@ugent.be]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="00CD13E8" w:rsidRPr="005A5760">
              <w:rPr>
                <w:color w:val="7F7F7F" w:themeColor="text1" w:themeTint="80"/>
              </w:rPr>
              <w:instrText>&gt;</w:instrText>
            </w:r>
            <w:r w:rsidR="00CD13E8">
              <w:instrText xml:space="preserve"> </w:instrText>
            </w:r>
            <w:r w:rsidR="00CD13E8"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T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tele</w:instrText>
            </w:r>
            <w:r w:rsidR="00B30849">
              <w:rPr>
                <w:color w:val="7F7F7F" w:themeColor="text1" w:themeTint="80"/>
              </w:rPr>
              <w:instrText>phone</w:instrText>
            </w:r>
            <w:r w:rsidRPr="002F065D">
              <w:rPr>
                <w:color w:val="7F7F7F" w:themeColor="text1" w:themeTint="80"/>
              </w:rPr>
              <w:instrText xml:space="preserve">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[+32 9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 000 00 00</w:instrText>
            </w:r>
            <w:r w:rsidRPr="002F065D">
              <w:rPr>
                <w:color w:val="7F7F7F" w:themeColor="text1" w:themeTint="80"/>
              </w:rPr>
              <w:instrText>]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554BC" w:rsidRDefault="000554BC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M</w:t>
            </w:r>
            <w:r w:rsidR="002F065D">
              <w:tab/>
            </w:r>
            <w:r>
              <w:fldChar w:fldCharType="begin"/>
            </w:r>
            <w:r>
              <w:instrText xml:space="preserve"> MACROBUTTON  NoMacro </w:instrText>
            </w:r>
            <w:r w:rsidRPr="002F065D">
              <w:rPr>
                <w:color w:val="7F7F7F" w:themeColor="text1" w:themeTint="80"/>
              </w:rPr>
              <w:instrText>&lt;</w:instrText>
            </w:r>
            <w:r w:rsidR="007F7985">
              <w:rPr>
                <w:color w:val="7F7F7F" w:themeColor="text1" w:themeTint="80"/>
              </w:rPr>
              <w:instrText xml:space="preserve"> </w:instrText>
            </w:r>
            <w:r w:rsidR="00825EA1">
              <w:rPr>
                <w:color w:val="7F7F7F" w:themeColor="text1" w:themeTint="80"/>
              </w:rPr>
              <w:instrText>cell phone</w:instrText>
            </w:r>
            <w:r w:rsidRPr="002F065D">
              <w:rPr>
                <w:color w:val="7F7F7F" w:themeColor="text1" w:themeTint="80"/>
              </w:rPr>
              <w:instrText xml:space="preserve"> 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 xml:space="preserve">[+32 </w:instrText>
            </w:r>
            <w:r w:rsidR="007B312A" w:rsidRPr="002F065D">
              <w:rPr>
                <w:color w:val="7F7F7F" w:themeColor="text1" w:themeTint="80"/>
                <w:sz w:val="16"/>
                <w:szCs w:val="16"/>
              </w:rPr>
              <w:instrText>4</w:instrText>
            </w:r>
            <w:r w:rsidRPr="002F065D">
              <w:rPr>
                <w:color w:val="7F7F7F" w:themeColor="text1" w:themeTint="80"/>
                <w:sz w:val="16"/>
                <w:szCs w:val="16"/>
              </w:rPr>
              <w:instrText>00 00 00 00]</w:instrText>
            </w:r>
            <w:r w:rsidR="007F7985"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7B312A" w:rsidRDefault="007B312A" w:rsidP="00A12207"/>
          <w:p w:rsidR="0071677E" w:rsidRDefault="0071677E" w:rsidP="0071677E">
            <w:pPr>
              <w:pStyle w:val="Addressing"/>
              <w:framePr w:hSpace="0" w:wrap="auto" w:vAnchor="margin" w:yAlign="inline"/>
              <w:suppressOverlap w:val="0"/>
            </w:pPr>
            <w:proofErr w:type="spellStart"/>
            <w:r>
              <w:t>Center</w:t>
            </w:r>
            <w:proofErr w:type="spellEnd"/>
            <w:r>
              <w:t xml:space="preserve"> for Molecular </w:t>
            </w:r>
            <w:proofErr w:type="spellStart"/>
            <w:r>
              <w:t>Modeling</w:t>
            </w:r>
            <w:bookmarkStart w:id="0" w:name="_GoBack"/>
            <w:bookmarkEnd w:id="0"/>
            <w:proofErr w:type="spellEnd"/>
          </w:p>
          <w:p w:rsidR="0071677E" w:rsidRDefault="0071677E" w:rsidP="0071677E">
            <w:pPr>
              <w:pStyle w:val="Addressing"/>
              <w:framePr w:hSpace="0" w:wrap="auto" w:vAnchor="margin" w:yAlign="inline"/>
              <w:suppressOverlap w:val="0"/>
            </w:pPr>
            <w:r>
              <w:t>Tech Lane Ghent Science Park, Campus A</w:t>
            </w:r>
          </w:p>
          <w:p w:rsidR="0071677E" w:rsidRDefault="0071677E" w:rsidP="0071677E">
            <w:pPr>
              <w:pStyle w:val="Addressing"/>
              <w:framePr w:hSpace="0" w:wrap="auto" w:vAnchor="margin" w:yAlign="inline"/>
              <w:suppressOverlap w:val="0"/>
            </w:pPr>
            <w:proofErr w:type="spellStart"/>
            <w:r>
              <w:t>Technologiepark</w:t>
            </w:r>
            <w:proofErr w:type="spellEnd"/>
            <w:r>
              <w:t xml:space="preserve"> 903</w:t>
            </w:r>
          </w:p>
          <w:p w:rsidR="00B175DB" w:rsidRDefault="0071677E" w:rsidP="0071677E">
            <w:pPr>
              <w:pStyle w:val="Addressing"/>
              <w:framePr w:hSpace="0" w:wrap="auto" w:vAnchor="margin" w:yAlign="inline"/>
              <w:suppressOverlap w:val="0"/>
            </w:pPr>
            <w:r>
              <w:t xml:space="preserve">9052 </w:t>
            </w:r>
            <w:proofErr w:type="spellStart"/>
            <w:r>
              <w:t>Zwijnaarde</w:t>
            </w:r>
            <w:proofErr w:type="spellEnd"/>
          </w:p>
          <w:p w:rsidR="0047034B" w:rsidRDefault="0047034B" w:rsidP="00CD13E8">
            <w:pPr>
              <w:pStyle w:val="Addressing"/>
              <w:framePr w:hSpace="0" w:wrap="auto" w:vAnchor="margin" w:yAlign="inline"/>
              <w:suppressOverlap w:val="0"/>
            </w:pPr>
            <w:r>
              <w:t>Belgium</w:t>
            </w: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</w:p>
          <w:p w:rsidR="007B312A" w:rsidRDefault="007B312A" w:rsidP="00A12207">
            <w:pPr>
              <w:pStyle w:val="Addressing"/>
              <w:framePr w:hSpace="0" w:wrap="auto" w:vAnchor="margin" w:yAlign="inline"/>
              <w:suppressOverlap w:val="0"/>
            </w:pPr>
            <w:r>
              <w:t>www.ugent.be</w:t>
            </w:r>
          </w:p>
        </w:tc>
      </w:tr>
      <w:tr w:rsidR="000E02BA" w:rsidTr="00351E5E">
        <w:trPr>
          <w:trHeight w:hRule="exact" w:val="1315"/>
        </w:trPr>
        <w:tc>
          <w:tcPr>
            <w:tcW w:w="4809" w:type="dxa"/>
            <w:gridSpan w:val="2"/>
          </w:tcPr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5A5760">
              <w:rPr>
                <w:color w:val="7F7F7F" w:themeColor="text1" w:themeTint="80"/>
              </w:rPr>
              <w:instrText xml:space="preserve">&lt; </w:instrText>
            </w:r>
            <w:r w:rsidR="00190DE3">
              <w:rPr>
                <w:color w:val="808080" w:themeColor="background1" w:themeShade="80"/>
                <w:lang w:val="en-US"/>
              </w:rPr>
              <w:instrText>m</w:instrText>
            </w:r>
            <w:r w:rsidR="00190DE3" w:rsidRPr="002D1530">
              <w:rPr>
                <w:color w:val="808080" w:themeColor="background1" w:themeShade="80"/>
                <w:lang w:val="en-US"/>
              </w:rPr>
              <w:instrText xml:space="preserve">ax. </w:instrText>
            </w:r>
            <w:r w:rsidR="00190DE3">
              <w:rPr>
                <w:color w:val="808080" w:themeColor="background1" w:themeShade="80"/>
                <w:lang w:val="en-US"/>
              </w:rPr>
              <w:instrText xml:space="preserve">5 lines </w:instrText>
            </w:r>
            <w:r w:rsidR="00190DE3" w:rsidRPr="002D1530">
              <w:rPr>
                <w:color w:val="808080" w:themeColor="background1" w:themeShade="80"/>
                <w:lang w:val="en-US"/>
              </w:rPr>
              <w:instrText>addressee</w:instrText>
            </w:r>
            <w:r w:rsidR="00190DE3">
              <w:rPr>
                <w:color w:val="7F7F7F" w:themeColor="text1" w:themeTint="80"/>
              </w:rPr>
              <w:instrText xml:space="preserve"> </w:instrText>
            </w:r>
            <w:r>
              <w:rPr>
                <w:color w:val="7F7F7F" w:themeColor="text1" w:themeTint="80"/>
              </w:rPr>
              <w:instrText xml:space="preserve"> </w:instrText>
            </w:r>
            <w:r w:rsidRPr="007F0A8D">
              <w:rPr>
                <w:color w:val="7F7F7F" w:themeColor="text1" w:themeTint="80"/>
                <w:sz w:val="16"/>
                <w:szCs w:val="16"/>
              </w:rPr>
              <w:instrText>[</w:instrText>
            </w:r>
            <w:r>
              <w:rPr>
                <w:color w:val="7F7F7F" w:themeColor="text1" w:themeTint="80"/>
                <w:sz w:val="16"/>
                <w:szCs w:val="16"/>
              </w:rPr>
              <w:instrText>First name Surname</w:instrText>
            </w:r>
            <w:r w:rsidRPr="007F0A8D">
              <w:rPr>
                <w:color w:val="7F7F7F" w:themeColor="text1" w:themeTint="80"/>
                <w:sz w:val="16"/>
                <w:szCs w:val="16"/>
              </w:rPr>
              <w:instrText>]</w:instrText>
            </w:r>
            <w:r w:rsidRPr="005A5760">
              <w:rPr>
                <w:color w:val="7F7F7F" w:themeColor="text1" w:themeTint="80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Organisation 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(option</w:instrText>
            </w:r>
            <w:r>
              <w:rPr>
                <w:color w:val="7F7F7F" w:themeColor="text1" w:themeTint="80"/>
                <w:sz w:val="16"/>
                <w:szCs w:val="16"/>
              </w:rPr>
              <w:instrText>a</w:instrText>
            </w:r>
            <w:r w:rsidRPr="00234F7A">
              <w:rPr>
                <w:color w:val="7F7F7F" w:themeColor="text1" w:themeTint="80"/>
                <w:sz w:val="16"/>
                <w:szCs w:val="16"/>
              </w:rPr>
              <w:instrText>l)</w:instrText>
            </w:r>
            <w:r>
              <w:rPr>
                <w:color w:val="7F7F7F" w:themeColor="text1" w:themeTint="80"/>
                <w:sz w:val="16"/>
                <w:szCs w:val="16"/>
              </w:rPr>
              <w:instrText xml:space="preserve"> </w:instrText>
            </w:r>
            <w:r w:rsidRPr="002F065D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Default="000E02BA" w:rsidP="000E02B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2A1A">
              <w:rPr>
                <w:color w:val="7F7F7F" w:themeColor="text1" w:themeTint="80"/>
                <w:szCs w:val="18"/>
              </w:rPr>
              <w:instrText>&lt; Street 123 c &gt;</w:instrText>
            </w:r>
            <w:r>
              <w:instrText xml:space="preserve"> </w:instrText>
            </w:r>
            <w:r>
              <w:fldChar w:fldCharType="end"/>
            </w:r>
          </w:p>
          <w:p w:rsidR="00A22A1A" w:rsidRDefault="00A22A1A" w:rsidP="00A22A1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 w:rsidRPr="00A22A1A">
              <w:rPr>
                <w:color w:val="7F7F7F" w:themeColor="text1" w:themeTint="80"/>
                <w:szCs w:val="18"/>
              </w:rPr>
              <w:instrText xml:space="preserve">&lt; </w:instrText>
            </w:r>
            <w:r>
              <w:rPr>
                <w:color w:val="7F7F7F" w:themeColor="text1" w:themeTint="80"/>
                <w:szCs w:val="18"/>
              </w:rPr>
              <w:instrText>B-0000 City</w:instrText>
            </w:r>
            <w:r w:rsidRPr="00A22A1A">
              <w:rPr>
                <w:color w:val="7F7F7F" w:themeColor="text1" w:themeTint="80"/>
                <w:szCs w:val="18"/>
              </w:rPr>
              <w:instrText xml:space="preserve"> &gt;</w:instrText>
            </w:r>
            <w:r>
              <w:instrText xml:space="preserve"> </w:instrText>
            </w:r>
            <w:r>
              <w:fldChar w:fldCharType="end"/>
            </w:r>
          </w:p>
          <w:p w:rsidR="000E02BA" w:rsidRPr="00CD307A" w:rsidRDefault="000E02BA" w:rsidP="00A22A1A">
            <w:pPr>
              <w:pStyle w:val="Addressing"/>
              <w:framePr w:hSpace="0" w:wrap="auto" w:vAnchor="margin" w:yAlign="inline"/>
              <w:suppressOverlap w:val="0"/>
            </w:pPr>
            <w:r>
              <w:fldChar w:fldCharType="begin"/>
            </w:r>
            <w:r>
              <w:instrText xml:space="preserve"> MACROBUTTON  NoMacro </w:instrText>
            </w:r>
            <w:r>
              <w:rPr>
                <w:color w:val="7F7F7F" w:themeColor="text1" w:themeTint="80"/>
              </w:rPr>
              <w:instrText xml:space="preserve">&lt; Country </w:instrText>
            </w:r>
            <w:r w:rsidRPr="005A5760">
              <w:rPr>
                <w:color w:val="7F7F7F" w:themeColor="text1" w:themeTint="80"/>
              </w:rPr>
              <w:instrText>&gt;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1803" w:type="dxa"/>
          </w:tcPr>
          <w:p w:rsidR="000E02BA" w:rsidRDefault="000E02BA" w:rsidP="000E02BA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E02BA" w:rsidRDefault="000E02BA" w:rsidP="000E02BA"/>
        </w:tc>
      </w:tr>
      <w:tr w:rsidR="000554BC" w:rsidTr="00B175DB">
        <w:trPr>
          <w:trHeight w:hRule="exact" w:val="1559"/>
        </w:trPr>
        <w:tc>
          <w:tcPr>
            <w:tcW w:w="2404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2405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1803" w:type="dxa"/>
          </w:tcPr>
          <w:p w:rsidR="000554BC" w:rsidRDefault="000554BC" w:rsidP="00231A49">
            <w:pPr>
              <w:pStyle w:val="Hiddentext"/>
              <w:framePr w:hSpace="0" w:wrap="auto" w:vAnchor="margin" w:yAlign="inline"/>
              <w:suppressOverlap w:val="0"/>
            </w:pPr>
          </w:p>
        </w:tc>
        <w:tc>
          <w:tcPr>
            <w:tcW w:w="3487" w:type="dxa"/>
            <w:vMerge/>
          </w:tcPr>
          <w:p w:rsidR="000554BC" w:rsidRDefault="000554BC" w:rsidP="00A12207"/>
        </w:tc>
      </w:tr>
      <w:tr w:rsidR="00E640A4" w:rsidTr="00351E5E">
        <w:trPr>
          <w:trHeight w:hRule="exact" w:val="34"/>
        </w:trPr>
        <w:tc>
          <w:tcPr>
            <w:tcW w:w="2404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2405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1803" w:type="dxa"/>
            <w:tcMar>
              <w:bottom w:w="539" w:type="dxa"/>
            </w:tcMar>
          </w:tcPr>
          <w:p w:rsidR="00E640A4" w:rsidRDefault="00E640A4" w:rsidP="00A12207"/>
        </w:tc>
        <w:tc>
          <w:tcPr>
            <w:tcW w:w="3487" w:type="dxa"/>
            <w:tcMar>
              <w:bottom w:w="539" w:type="dxa"/>
            </w:tcMar>
          </w:tcPr>
          <w:p w:rsidR="00E640A4" w:rsidRDefault="00E640A4" w:rsidP="00A12207"/>
        </w:tc>
      </w:tr>
      <w:tr w:rsidR="00351E5E" w:rsidTr="00351E5E">
        <w:trPr>
          <w:trHeight w:hRule="exact" w:val="601"/>
        </w:trPr>
        <w:tc>
          <w:tcPr>
            <w:tcW w:w="2404" w:type="dxa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date</w:t>
            </w:r>
          </w:p>
          <w:bookmarkStart w:id="1" w:name="b_date"/>
          <w:p w:rsidR="00351E5E" w:rsidRDefault="00553879" w:rsidP="00B17265">
            <w:sdt>
              <w:sdtPr>
                <w:id w:val="725186838"/>
                <w:placeholder>
                  <w:docPart w:val="0F7EF26DD1E64EBE9010216BDC79C70C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="00351E5E" w:rsidRPr="00082C99">
                  <w:rPr>
                    <w:rStyle w:val="PlaceholderText"/>
                    <w:color w:val="auto"/>
                  </w:rPr>
                  <w:t>&lt; date &gt;</w:t>
                </w:r>
              </w:sdtContent>
            </w:sdt>
            <w:r w:rsidR="00351E5E" w:rsidRPr="00082C99">
              <w:t xml:space="preserve"> </w:t>
            </w:r>
            <w:bookmarkEnd w:id="1"/>
          </w:p>
        </w:tc>
        <w:tc>
          <w:tcPr>
            <w:tcW w:w="2405" w:type="dxa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page</w:t>
            </w:r>
          </w:p>
          <w:p w:rsidR="00351E5E" w:rsidRDefault="00351E5E" w:rsidP="00B17265"/>
        </w:tc>
        <w:tc>
          <w:tcPr>
            <w:tcW w:w="5290" w:type="dxa"/>
            <w:gridSpan w:val="2"/>
            <w:tcMar>
              <w:right w:w="601" w:type="dxa"/>
            </w:tcMar>
          </w:tcPr>
          <w:p w:rsidR="00351E5E" w:rsidRDefault="00351E5E" w:rsidP="00B17265">
            <w:pPr>
              <w:pStyle w:val="Referenceheading"/>
              <w:framePr w:hSpace="0" w:wrap="auto" w:vAnchor="margin" w:yAlign="inline"/>
              <w:suppressOverlap w:val="0"/>
            </w:pPr>
            <w:r>
              <w:t>our reference</w:t>
            </w:r>
          </w:p>
          <w:bookmarkStart w:id="2" w:name="b_reference"/>
          <w:p w:rsidR="00351E5E" w:rsidRPr="001C597D" w:rsidRDefault="00351E5E" w:rsidP="00B17265">
            <w:r w:rsidRPr="00082C99">
              <w:fldChar w:fldCharType="begin"/>
            </w:r>
            <w:r w:rsidRPr="00082C99">
              <w:instrText xml:space="preserve"> MACROBUTTON  NoMacro &lt; our reference &gt; </w:instrText>
            </w:r>
            <w:r w:rsidRPr="00082C99">
              <w:fldChar w:fldCharType="end"/>
            </w:r>
            <w:r>
              <w:t xml:space="preserve"> </w:t>
            </w:r>
            <w:bookmarkEnd w:id="2"/>
          </w:p>
        </w:tc>
      </w:tr>
      <w:tr w:rsidR="00B17265" w:rsidTr="00351E5E">
        <w:trPr>
          <w:trHeight w:hRule="exact" w:val="34"/>
        </w:trPr>
        <w:tc>
          <w:tcPr>
            <w:tcW w:w="2404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2405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1803" w:type="dxa"/>
            <w:tcMar>
              <w:bottom w:w="567" w:type="dxa"/>
            </w:tcMar>
          </w:tcPr>
          <w:p w:rsidR="00B17265" w:rsidRDefault="00B17265" w:rsidP="00B17265"/>
        </w:tc>
        <w:tc>
          <w:tcPr>
            <w:tcW w:w="3487" w:type="dxa"/>
            <w:tcMar>
              <w:bottom w:w="567" w:type="dxa"/>
            </w:tcMar>
          </w:tcPr>
          <w:p w:rsidR="00B17265" w:rsidRDefault="00B17265" w:rsidP="00B17265"/>
        </w:tc>
      </w:tr>
    </w:tbl>
    <w:p w:rsidR="00C22742" w:rsidRDefault="005A5760" w:rsidP="005A5760">
      <w:pPr>
        <w:pStyle w:val="Subject"/>
      </w:pPr>
      <w:r>
        <w:fldChar w:fldCharType="begin"/>
      </w:r>
      <w:r>
        <w:instrText xml:space="preserve"> MACROBUTTON  NoMacro </w:instrText>
      </w:r>
      <w:r w:rsidRPr="004D6FA8">
        <w:rPr>
          <w:color w:val="7F7F7F" w:themeColor="text1" w:themeTint="80"/>
        </w:rPr>
        <w:instrText>&lt;</w:instrText>
      </w:r>
      <w:r w:rsidR="004D6FA8" w:rsidRPr="004D6FA8">
        <w:rPr>
          <w:color w:val="7F7F7F" w:themeColor="text1" w:themeTint="80"/>
        </w:rPr>
        <w:instrText xml:space="preserve"> </w:instrText>
      </w:r>
      <w:r w:rsidR="00B30849">
        <w:rPr>
          <w:color w:val="7F7F7F" w:themeColor="text1" w:themeTint="80"/>
        </w:rPr>
        <w:instrText>subject</w:instrText>
      </w:r>
      <w:r w:rsidR="0047034B">
        <w:rPr>
          <w:color w:val="7F7F7F" w:themeColor="text1" w:themeTint="80"/>
        </w:rPr>
        <w:instrText xml:space="preserve"> </w:instrText>
      </w:r>
      <w:r w:rsidRPr="004D6FA8">
        <w:rPr>
          <w:color w:val="7F7F7F" w:themeColor="text1" w:themeTint="80"/>
        </w:rPr>
        <w:instrText>&gt;</w:instrText>
      </w:r>
      <w:r>
        <w:instrText xml:space="preserve"> </w:instrText>
      </w:r>
      <w:r>
        <w:fldChar w:fldCharType="end"/>
      </w:r>
    </w:p>
    <w:p w:rsidR="004D6FA8" w:rsidRDefault="00553879" w:rsidP="004D6FA8">
      <w:sdt>
        <w:sdtPr>
          <w:alias w:val="opening line"/>
          <w:tag w:val="opening"/>
          <w:id w:val="-864824800"/>
          <w:placeholder>
            <w:docPart w:val="FD34ED605A894347ADB8067049977D65"/>
          </w:placeholder>
          <w:showingPlcHdr/>
          <w:comboBox>
            <w:listItem w:displayText="Dear Professor" w:value="Dear Professor"/>
            <w:listItem w:displayText="Dear Sir/Madam" w:value="Dear Sir/Madam"/>
            <w:listItem w:displayText="Dear Mr" w:value="Dear Mr"/>
            <w:listItem w:displayText="Dear Mrs" w:value="Dear Mrs"/>
            <w:listItem w:displayText="Dear" w:value="Dear"/>
          </w:comboBox>
        </w:sdtPr>
        <w:sdtEndPr/>
        <w:sdtContent>
          <w:r w:rsidR="004D6FA8">
            <w:rPr>
              <w:rStyle w:val="PlaceholderText"/>
            </w:rPr>
            <w:t xml:space="preserve">&lt; </w:t>
          </w:r>
          <w:r w:rsidR="00825EA1">
            <w:rPr>
              <w:rStyle w:val="PlaceholderText"/>
            </w:rPr>
            <w:t>select opening line</w:t>
          </w:r>
          <w:r w:rsidR="004D6FA8">
            <w:rPr>
              <w:rStyle w:val="PlaceholderText"/>
            </w:rPr>
            <w:t xml:space="preserve"> &gt;</w:t>
          </w:r>
        </w:sdtContent>
      </w:sdt>
      <w:r w:rsidR="004D6FA8">
        <w:t xml:space="preserve"> </w:t>
      </w:r>
      <w:r w:rsidR="004D6FA8">
        <w:fldChar w:fldCharType="begin"/>
      </w:r>
      <w:r w:rsidR="004D6FA8">
        <w:instrText xml:space="preserve"> MACROBUTTON  NoMacro </w:instrText>
      </w:r>
      <w:r w:rsidR="004D6FA8" w:rsidRPr="005A5760">
        <w:rPr>
          <w:color w:val="7F7F7F" w:themeColor="text1" w:themeTint="80"/>
        </w:rPr>
        <w:instrText xml:space="preserve">&lt; </w:instrText>
      </w:r>
      <w:r w:rsidR="004D6FA8">
        <w:rPr>
          <w:color w:val="7F7F7F" w:themeColor="text1" w:themeTint="80"/>
        </w:rPr>
        <w:instrText>na</w:instrText>
      </w:r>
      <w:r w:rsidR="00B30849">
        <w:rPr>
          <w:color w:val="7F7F7F" w:themeColor="text1" w:themeTint="80"/>
        </w:rPr>
        <w:instrText>me</w:instrText>
      </w:r>
      <w:r w:rsidR="004D6FA8" w:rsidRPr="005A5760">
        <w:rPr>
          <w:color w:val="7F7F7F" w:themeColor="text1" w:themeTint="80"/>
        </w:rPr>
        <w:instrText xml:space="preserve"> &gt;</w:instrText>
      </w:r>
      <w:r w:rsidR="004D6FA8">
        <w:instrText xml:space="preserve"> </w:instrText>
      </w:r>
      <w:r w:rsidR="004D6FA8">
        <w:fldChar w:fldCharType="end"/>
      </w:r>
      <w:r w:rsidR="004D6FA8">
        <w:t>,</w:t>
      </w:r>
    </w:p>
    <w:p w:rsidR="004D6FA8" w:rsidRDefault="004D6FA8" w:rsidP="004D6FA8"/>
    <w:p w:rsidR="004D6FA8" w:rsidRDefault="004D6FA8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>
        <w:rPr>
          <w:color w:val="7F7F7F" w:themeColor="text1" w:themeTint="80"/>
        </w:rPr>
        <w:instrText>typ</w:instrText>
      </w:r>
      <w:r w:rsidR="00B30849">
        <w:rPr>
          <w:color w:val="7F7F7F" w:themeColor="text1" w:themeTint="80"/>
        </w:rPr>
        <w:instrText>e</w:instrText>
      </w:r>
      <w:r>
        <w:rPr>
          <w:color w:val="7F7F7F" w:themeColor="text1" w:themeTint="80"/>
        </w:rPr>
        <w:instrText xml:space="preserve"> te</w:instrText>
      </w:r>
      <w:r w:rsidR="00B30849">
        <w:rPr>
          <w:color w:val="7F7F7F" w:themeColor="text1" w:themeTint="80"/>
        </w:rPr>
        <w:instrText>xt here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4D6FA8" w:rsidRDefault="004D6FA8" w:rsidP="004D6FA8"/>
    <w:p w:rsidR="004D6FA8" w:rsidRDefault="00553879" w:rsidP="004D6FA8">
      <w:sdt>
        <w:sdtPr>
          <w:alias w:val="Closing line"/>
          <w:tag w:val="Closing line"/>
          <w:id w:val="680480091"/>
          <w:placeholder>
            <w:docPart w:val="76C59F1F12F042DBBDB375200EEA6251"/>
          </w:placeholder>
          <w:showingPlcHdr/>
          <w:comboBox>
            <w:listItem w:displayText="Kind regards," w:value="Kind regards,"/>
            <w:listItem w:displayText="Best regards," w:value="Best regards,"/>
            <w:listItem w:displayText="With kind regards," w:value="With kind regards,"/>
          </w:comboBox>
        </w:sdtPr>
        <w:sdtEndPr/>
        <w:sdtContent>
          <w:r w:rsidR="0047034B">
            <w:rPr>
              <w:rStyle w:val="PlaceholderText"/>
            </w:rPr>
            <w:t>&lt;</w:t>
          </w:r>
          <w:r w:rsidR="00092241">
            <w:rPr>
              <w:rStyle w:val="PlaceholderText"/>
            </w:rPr>
            <w:t xml:space="preserve"> </w:t>
          </w:r>
          <w:r w:rsidR="0047034B">
            <w:rPr>
              <w:rStyle w:val="PlaceholderText"/>
            </w:rPr>
            <w:t xml:space="preserve">select </w:t>
          </w:r>
          <w:r w:rsidR="00737300">
            <w:rPr>
              <w:rStyle w:val="PlaceholderText"/>
            </w:rPr>
            <w:t>closing line</w:t>
          </w:r>
          <w:r w:rsidR="00092241">
            <w:rPr>
              <w:rStyle w:val="PlaceholderText"/>
            </w:rPr>
            <w:t xml:space="preserve"> </w:t>
          </w:r>
          <w:r w:rsidR="00737300">
            <w:rPr>
              <w:rStyle w:val="PlaceholderText"/>
            </w:rPr>
            <w:t>&gt;</w:t>
          </w:r>
        </w:sdtContent>
      </w:sdt>
      <w:r w:rsidR="001948E7">
        <w:t>,</w:t>
      </w:r>
    </w:p>
    <w:p w:rsidR="008B2D9D" w:rsidRDefault="008B2D9D" w:rsidP="008B2D9D">
      <w:pPr>
        <w:spacing w:line="1040" w:lineRule="atLeast"/>
      </w:pPr>
    </w:p>
    <w:p w:rsidR="008B2D9D" w:rsidRDefault="008B2D9D" w:rsidP="004D6FA8">
      <w:r>
        <w:fldChar w:fldCharType="begin"/>
      </w:r>
      <w:r>
        <w:instrText xml:space="preserve"> MACROBUTTON  NoMacro </w:instrText>
      </w:r>
      <w:r w:rsidRPr="005A5760">
        <w:rPr>
          <w:color w:val="7F7F7F" w:themeColor="text1" w:themeTint="80"/>
        </w:rPr>
        <w:instrText xml:space="preserve">&lt; </w:instrText>
      </w:r>
      <w:r w:rsidR="00B30849">
        <w:rPr>
          <w:color w:val="7F7F7F" w:themeColor="text1" w:themeTint="80"/>
        </w:rPr>
        <w:instrText>signer</w:instrText>
      </w:r>
      <w:r>
        <w:rPr>
          <w:color w:val="7F7F7F" w:themeColor="text1" w:themeTint="80"/>
        </w:rPr>
        <w:instrText xml:space="preserve"> </w:instrText>
      </w:r>
      <w:r w:rsidR="0047034B" w:rsidRPr="0047034B">
        <w:rPr>
          <w:color w:val="7F7F7F" w:themeColor="text1" w:themeTint="80"/>
          <w:sz w:val="16"/>
          <w:szCs w:val="16"/>
        </w:rPr>
        <w:instrText>[</w:instrText>
      </w:r>
      <w:r w:rsidR="00925636">
        <w:rPr>
          <w:color w:val="7F7F7F" w:themeColor="text1" w:themeTint="80"/>
          <w:sz w:val="16"/>
          <w:szCs w:val="16"/>
        </w:rPr>
        <w:instrText>F</w:instrText>
      </w:r>
      <w:r w:rsidR="00B30849">
        <w:rPr>
          <w:color w:val="7F7F7F" w:themeColor="text1" w:themeTint="80"/>
          <w:sz w:val="16"/>
          <w:szCs w:val="16"/>
        </w:rPr>
        <w:instrText>irst name</w:instrText>
      </w:r>
      <w:r w:rsidRPr="008B2D9D">
        <w:rPr>
          <w:color w:val="7F7F7F" w:themeColor="text1" w:themeTint="80"/>
          <w:sz w:val="16"/>
          <w:szCs w:val="16"/>
        </w:rPr>
        <w:instrText xml:space="preserve"> </w:instrText>
      </w:r>
      <w:r w:rsidR="00925636">
        <w:rPr>
          <w:color w:val="7F7F7F" w:themeColor="text1" w:themeTint="80"/>
          <w:sz w:val="16"/>
          <w:szCs w:val="16"/>
        </w:rPr>
        <w:instrText>S</w:instrText>
      </w:r>
      <w:r w:rsidR="00B30849">
        <w:rPr>
          <w:color w:val="7F7F7F" w:themeColor="text1" w:themeTint="80"/>
          <w:sz w:val="16"/>
          <w:szCs w:val="16"/>
        </w:rPr>
        <w:instrText>ur</w:instrText>
      </w:r>
      <w:r w:rsidRPr="008B2D9D">
        <w:rPr>
          <w:color w:val="7F7F7F" w:themeColor="text1" w:themeTint="80"/>
          <w:sz w:val="16"/>
          <w:szCs w:val="16"/>
        </w:rPr>
        <w:instrText>na</w:instrText>
      </w:r>
      <w:r w:rsidR="00B30849">
        <w:rPr>
          <w:color w:val="7F7F7F" w:themeColor="text1" w:themeTint="80"/>
          <w:sz w:val="16"/>
          <w:szCs w:val="16"/>
        </w:rPr>
        <w:instrText>me</w:instrText>
      </w:r>
      <w:r w:rsidR="0047034B">
        <w:rPr>
          <w:color w:val="7F7F7F" w:themeColor="text1" w:themeTint="80"/>
          <w:sz w:val="16"/>
          <w:szCs w:val="16"/>
        </w:rPr>
        <w:instrText>]</w:instrText>
      </w:r>
      <w:r w:rsidRPr="005A5760">
        <w:rPr>
          <w:color w:val="7F7F7F" w:themeColor="text1" w:themeTint="80"/>
        </w:rPr>
        <w:instrText xml:space="preserve"> &gt;</w:instrText>
      </w:r>
      <w:r>
        <w:instrText xml:space="preserve"> </w:instrText>
      </w:r>
      <w:r>
        <w:fldChar w:fldCharType="end"/>
      </w:r>
    </w:p>
    <w:p w:rsidR="008B2D9D" w:rsidRDefault="008B2D9D" w:rsidP="004D6FA8"/>
    <w:p w:rsidR="0091280F" w:rsidRDefault="00B30849" w:rsidP="0017789E">
      <w:pPr>
        <w:rPr>
          <w:i/>
        </w:rPr>
      </w:pPr>
      <w:r>
        <w:rPr>
          <w:i/>
        </w:rPr>
        <w:t>Appendix</w:t>
      </w:r>
      <w:r w:rsidR="008B2D9D" w:rsidRPr="008B2D9D">
        <w:rPr>
          <w:i/>
        </w:rPr>
        <w:t xml:space="preserve">: </w:t>
      </w:r>
      <w:r w:rsidR="008B2D9D" w:rsidRPr="008B2D9D">
        <w:rPr>
          <w:i/>
        </w:rPr>
        <w:fldChar w:fldCharType="begin"/>
      </w:r>
      <w:r w:rsidR="008B2D9D" w:rsidRPr="008B2D9D">
        <w:rPr>
          <w:i/>
        </w:rPr>
        <w:instrText xml:space="preserve"> MACROBUTTON  NoMacro </w:instrText>
      </w:r>
      <w:r w:rsidR="008B2D9D" w:rsidRPr="008B2D9D">
        <w:rPr>
          <w:i/>
          <w:color w:val="7F7F7F" w:themeColor="text1" w:themeTint="80"/>
        </w:rPr>
        <w:instrText xml:space="preserve">&lt; </w:instrText>
      </w:r>
      <w:r>
        <w:rPr>
          <w:i/>
          <w:color w:val="7F7F7F" w:themeColor="text1" w:themeTint="80"/>
        </w:rPr>
        <w:instrText>appendix</w:instrText>
      </w:r>
      <w:r w:rsidR="0047034B">
        <w:rPr>
          <w:i/>
          <w:color w:val="7F7F7F" w:themeColor="text1" w:themeTint="80"/>
        </w:rPr>
        <w:instrText xml:space="preserve"> title</w:instrText>
      </w:r>
      <w:r w:rsidR="008B2D9D" w:rsidRPr="008B2D9D">
        <w:rPr>
          <w:i/>
          <w:color w:val="7F7F7F" w:themeColor="text1" w:themeTint="80"/>
        </w:rPr>
        <w:instrText xml:space="preserve"> &gt;</w:instrText>
      </w:r>
      <w:r w:rsidR="008B2D9D" w:rsidRPr="008B2D9D">
        <w:rPr>
          <w:i/>
        </w:rPr>
        <w:instrText xml:space="preserve"> </w:instrText>
      </w:r>
      <w:r w:rsidR="008B2D9D" w:rsidRPr="008B2D9D">
        <w:rPr>
          <w:i/>
        </w:rPr>
        <w:fldChar w:fldCharType="end"/>
      </w:r>
    </w:p>
    <w:p w:rsidR="0091280F" w:rsidRDefault="0091280F">
      <w:pPr>
        <w:spacing w:after="160" w:line="259" w:lineRule="auto"/>
        <w:rPr>
          <w:i/>
        </w:rPr>
      </w:pPr>
    </w:p>
    <w:p w:rsidR="00654107" w:rsidRPr="00357BC2" w:rsidRDefault="00654107" w:rsidP="000C2645">
      <w:pPr>
        <w:spacing w:after="160" w:line="259" w:lineRule="auto"/>
        <w:rPr>
          <w:i/>
        </w:rPr>
      </w:pPr>
    </w:p>
    <w:sectPr w:rsidR="00654107" w:rsidRPr="00357BC2" w:rsidSect="00F3388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544" w:right="2308" w:bottom="2495" w:left="1202" w:header="2325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79" w:rsidRDefault="00553879" w:rsidP="00F312C5">
      <w:pPr>
        <w:spacing w:line="240" w:lineRule="auto"/>
      </w:pPr>
      <w:r>
        <w:separator/>
      </w:r>
    </w:p>
  </w:endnote>
  <w:endnote w:type="continuationSeparator" w:id="0">
    <w:p w:rsidR="00553879" w:rsidRDefault="00553879" w:rsidP="00F31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D9D" w:rsidRDefault="000C2645">
    <w:pPr>
      <w:pStyle w:val="Footer"/>
    </w:pPr>
    <w:r>
      <w:rPr>
        <w:noProof/>
        <w:lang w:val="en-US"/>
      </w:rPr>
      <w:drawing>
        <wp:anchor distT="0" distB="0" distL="114300" distR="114300" simplePos="0" relativeHeight="251688960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9152255</wp:posOffset>
          </wp:positionV>
          <wp:extent cx="1908000" cy="1526400"/>
          <wp:effectExtent l="0" t="0" r="0" b="0"/>
          <wp:wrapNone/>
          <wp:docPr id="11" name="Logo UGent 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UGent 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2D9D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590330" wp14:editId="04DC0881">
              <wp:simplePos x="0" y="0"/>
              <wp:positionH relativeFrom="page">
                <wp:posOffset>10795</wp:posOffset>
              </wp:positionH>
              <wp:positionV relativeFrom="page">
                <wp:posOffset>9097645</wp:posOffset>
              </wp:positionV>
              <wp:extent cx="7534275" cy="1228725"/>
              <wp:effectExtent l="0" t="0" r="28575" b="28575"/>
              <wp:wrapNone/>
              <wp:docPr id="8" name="Rechthoek 8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8" o:spid="_x0000_s1026" style="position:absolute;margin-left:.85pt;margin-top:716.35pt;width:593.25pt;height:96.75pt;z-index:25166336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rk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fGh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E10B05">
    <w:pPr>
      <w:pStyle w:val="Footer"/>
    </w:pPr>
    <w:r>
      <w:rPr>
        <w:noProof/>
        <w:lang w:val="en-US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9152890</wp:posOffset>
          </wp:positionV>
          <wp:extent cx="1908000" cy="1526400"/>
          <wp:effectExtent l="0" t="0" r="0" b="0"/>
          <wp:wrapNone/>
          <wp:docPr id="5" name="Logo UGent 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UGent_EN_RGB_300_kleur_stationar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152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2C5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BB134" wp14:editId="44EA0FA0">
              <wp:simplePos x="0" y="0"/>
              <wp:positionH relativeFrom="page">
                <wp:posOffset>0</wp:posOffset>
              </wp:positionH>
              <wp:positionV relativeFrom="page">
                <wp:posOffset>9086850</wp:posOffset>
              </wp:positionV>
              <wp:extent cx="7534275" cy="1228725"/>
              <wp:effectExtent l="0" t="0" r="28575" b="28575"/>
              <wp:wrapNone/>
              <wp:docPr id="2" name="Rechthoek 2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34275" cy="1228725"/>
                      </a:xfrm>
                      <a:prstGeom prst="rect">
                        <a:avLst/>
                      </a:prstGeom>
                      <a:noFill/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2" o:spid="_x0000_s1026" style="position:absolute;margin-left:0;margin-top:715.5pt;width:593.25pt;height:96.7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" filled="f" strokecolor="red" strokeweight="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79" w:rsidRDefault="00553879" w:rsidP="00F312C5">
      <w:pPr>
        <w:spacing w:line="240" w:lineRule="auto"/>
      </w:pPr>
      <w:r>
        <w:separator/>
      </w:r>
    </w:p>
  </w:footnote>
  <w:footnote w:type="continuationSeparator" w:id="0">
    <w:p w:rsidR="00553879" w:rsidRDefault="00553879" w:rsidP="00F312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0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567" w:type="dxa"/>
      </w:tblCellMar>
      <w:tblLook w:val="04A0" w:firstRow="1" w:lastRow="0" w:firstColumn="1" w:lastColumn="0" w:noHBand="0" w:noVBand="1"/>
    </w:tblPr>
    <w:tblGrid>
      <w:gridCol w:w="2404"/>
      <w:gridCol w:w="2404"/>
      <w:gridCol w:w="5290"/>
    </w:tblGrid>
    <w:tr w:rsidR="00351E5E" w:rsidTr="00351E5E">
      <w:trPr>
        <w:trHeight w:hRule="exact" w:val="601"/>
      </w:trPr>
      <w:tc>
        <w:tcPr>
          <w:tcW w:w="2404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date</w:t>
          </w:r>
        </w:p>
        <w:p w:rsidR="00351E5E" w:rsidRPr="001C597D" w:rsidRDefault="00351E5E" w:rsidP="00351E5E">
          <w:r w:rsidRPr="00082C99">
            <w:fldChar w:fldCharType="begin"/>
          </w:r>
          <w:r w:rsidRPr="00082C99">
            <w:instrText xml:space="preserve"> REF b_date \h </w:instrText>
          </w:r>
          <w:r w:rsidRPr="00082C99">
            <w:fldChar w:fldCharType="separate"/>
          </w:r>
          <w:sdt>
            <w:sdtPr>
              <w:id w:val="963707464"/>
              <w:placeholder>
                <w:docPart w:val="CE815702B39F42B7B7855BDD0DD2CAFB"/>
              </w:placeholder>
              <w:showingPlcHdr/>
              <w:date>
                <w:dateFormat w:val="dd MMMM yyyy"/>
                <w:lid w:val="en-GB"/>
                <w:storeMappedDataAs w:val="dateTime"/>
                <w:calendar w:val="gregorian"/>
              </w:date>
            </w:sdtPr>
            <w:sdtContent>
              <w:r w:rsidR="0071677E" w:rsidRPr="00082C99">
                <w:rPr>
                  <w:rStyle w:val="PlaceholderText"/>
                  <w:color w:val="auto"/>
                </w:rPr>
                <w:t>&lt; date &gt;</w:t>
              </w:r>
            </w:sdtContent>
          </w:sdt>
          <w:r w:rsidR="0071677E" w:rsidRPr="00082C99">
            <w:t xml:space="preserve"> </w:t>
          </w:r>
          <w:r w:rsidRPr="00082C99">
            <w:fldChar w:fldCharType="end"/>
          </w:r>
        </w:p>
      </w:tc>
      <w:tc>
        <w:tcPr>
          <w:tcW w:w="2404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page</w:t>
          </w:r>
        </w:p>
        <w:p w:rsidR="00351E5E" w:rsidRPr="00654107" w:rsidRDefault="00351E5E" w:rsidP="00351E5E">
          <w:r w:rsidRPr="00082C99">
            <w:fldChar w:fldCharType="begin"/>
          </w:r>
          <w:r w:rsidRPr="00082C99">
            <w:instrText xml:space="preserve"> PAGE  \* Arabic  \* MERGEFORMAT </w:instrText>
          </w:r>
          <w:r w:rsidRPr="00082C99">
            <w:fldChar w:fldCharType="separate"/>
          </w:r>
          <w:r w:rsidR="000C2645">
            <w:rPr>
              <w:noProof/>
            </w:rPr>
            <w:t>2</w:t>
          </w:r>
          <w:r w:rsidRPr="00082C99">
            <w:fldChar w:fldCharType="end"/>
          </w:r>
          <w:r w:rsidRPr="00082C99">
            <w:t>/</w:t>
          </w:r>
          <w:r w:rsidR="00553879">
            <w:fldChar w:fldCharType="begin"/>
          </w:r>
          <w:r w:rsidR="00553879">
            <w:instrText xml:space="preserve"> NUMPAGES  \* Arabic  \* MERGEFORMAT </w:instrText>
          </w:r>
          <w:r w:rsidR="00553879">
            <w:fldChar w:fldCharType="separate"/>
          </w:r>
          <w:r w:rsidR="0071677E">
            <w:rPr>
              <w:noProof/>
            </w:rPr>
            <w:t>1</w:t>
          </w:r>
          <w:r w:rsidR="00553879">
            <w:rPr>
              <w:noProof/>
            </w:rPr>
            <w:fldChar w:fldCharType="end"/>
          </w:r>
        </w:p>
      </w:tc>
      <w:tc>
        <w:tcPr>
          <w:tcW w:w="5290" w:type="dxa"/>
        </w:tcPr>
        <w:p w:rsidR="00351E5E" w:rsidRDefault="00351E5E" w:rsidP="00351E5E">
          <w:pPr>
            <w:pStyle w:val="Referenceheading"/>
            <w:framePr w:hSpace="0" w:wrap="auto" w:vAnchor="margin" w:yAlign="inline"/>
            <w:suppressOverlap w:val="0"/>
          </w:pPr>
          <w:r>
            <w:t>our reference</w:t>
          </w:r>
        </w:p>
        <w:p w:rsidR="00351E5E" w:rsidRDefault="00351E5E" w:rsidP="00437E84">
          <w:r w:rsidRPr="00082C99">
            <w:fldChar w:fldCharType="begin"/>
          </w:r>
          <w:r w:rsidRPr="00082C99">
            <w:instrText xml:space="preserve"> REF b_reference \h </w:instrText>
          </w:r>
          <w:r w:rsidR="00437E84" w:rsidRPr="00082C99">
            <w:instrText xml:space="preserve"> \* MERGEFORMAT </w:instrText>
          </w:r>
          <w:r w:rsidRPr="00082C99">
            <w:fldChar w:fldCharType="separate"/>
          </w:r>
          <w:r w:rsidR="0071677E" w:rsidRPr="00082C99">
            <w:t xml:space="preserve">&lt; our reference &gt; </w:t>
          </w:r>
          <w:r w:rsidR="0071677E">
            <w:t xml:space="preserve"> </w:t>
          </w:r>
          <w:r w:rsidRPr="00082C99">
            <w:fldChar w:fldCharType="end"/>
          </w:r>
        </w:p>
      </w:tc>
    </w:tr>
  </w:tbl>
  <w:p w:rsidR="00231A49" w:rsidRDefault="0091280F">
    <w:pPr>
      <w:pStyle w:val="Header"/>
    </w:pPr>
    <w:r>
      <w:rPr>
        <w:noProof/>
        <w:lang w:val="en-US"/>
      </w:rPr>
      <w:drawing>
        <wp:anchor distT="0" distB="0" distL="114300" distR="114300" simplePos="0" relativeHeight="251687936" behindDoc="0" locked="0" layoutInCell="1" allowOverlap="1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2289600" cy="1144800"/>
          <wp:effectExtent l="0" t="0" r="0" b="0"/>
          <wp:wrapNone/>
          <wp:docPr id="9" name="Afbeelding 9" descr="C:\Users\rbodd\AppData\Local\Microsoft\Windows\INetCache\Content.Word\icoon_UGent_WE_EN_RGB_2400_kleu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bodd\AppData\Local\Microsoft\Windows\INetCache\Content.Word\icoon_UGent_WE_EN_RGB_2400_kleu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600" cy="114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1203">
      <w:rPr>
        <w:noProof/>
        <w:lang w:val="en-US"/>
      </w:rPr>
      <w:drawing>
        <wp:anchor distT="0" distB="0" distL="114300" distR="114300" simplePos="0" relativeHeight="251681792" behindDoc="0" locked="0" layoutInCell="1" allowOverlap="1" wp14:anchorId="42B00DC6" wp14:editId="770D3A58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3434400" cy="1144800"/>
          <wp:effectExtent l="0" t="0" r="0" b="0"/>
          <wp:wrapNone/>
          <wp:docPr id="7" name="Logo BW E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coon_UGent_BW_EN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4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58E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18444DE" wp14:editId="5A52DF13">
              <wp:simplePos x="0" y="0"/>
              <wp:positionH relativeFrom="page">
                <wp:posOffset>4965065</wp:posOffset>
              </wp:positionH>
              <wp:positionV relativeFrom="page">
                <wp:posOffset>381635</wp:posOffset>
              </wp:positionV>
              <wp:extent cx="2214000" cy="636840"/>
              <wp:effectExtent l="0" t="0" r="15240" b="11430"/>
              <wp:wrapNone/>
              <wp:docPr id="12" name="Tekstva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684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677E" w:rsidRDefault="00654107" w:rsidP="00BB3F3C">
                          <w:pPr>
                            <w:pStyle w:val="CompanynameL1"/>
                          </w:pPr>
                          <w:r>
                            <w:fldChar w:fldCharType="begin"/>
                          </w:r>
                          <w:r>
                            <w:instrText xml:space="preserve"> REF b_name_L1 \h  \* MERGEFORMAT </w:instrText>
                          </w:r>
                          <w:r>
                            <w:fldChar w:fldCharType="separate"/>
                          </w:r>
                          <w:r w:rsidR="0071677E">
                            <w:t xml:space="preserve">department &lt;…&gt;  </w:t>
                          </w:r>
                        </w:p>
                        <w:p w:rsidR="007F58EC" w:rsidRPr="00654107" w:rsidRDefault="00654107" w:rsidP="00654107">
                          <w:pPr>
                            <w:pStyle w:val="CompanynameL2"/>
                          </w:pP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REF b_name_L2 \h </w:instrText>
                          </w:r>
                          <w:r>
                            <w:fldChar w:fldCharType="separate"/>
                          </w:r>
                          <w:r w:rsidR="0071677E">
                            <w:t xml:space="preserve">research group &lt;…&gt; 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12" o:spid="_x0000_s1026" type="#_x0000_t202" style="position:absolute;margin-left:390.95pt;margin-top:30.05pt;width:174.35pt;height:50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" filled="f" stroked="f" strokeweight=".25pt">
              <v:textbox inset="0,0,0,0">
                <w:txbxContent>
                  <w:p w:rsidR="0071677E" w:rsidRDefault="00654107" w:rsidP="00BB3F3C">
                    <w:pPr>
                      <w:pStyle w:val="CompanynameL1"/>
                    </w:pPr>
                    <w:r>
                      <w:fldChar w:fldCharType="begin"/>
                    </w:r>
                    <w:r>
                      <w:instrText xml:space="preserve"> REF b_name_L1 \h  \* MERGEFORMAT </w:instrText>
                    </w:r>
                    <w:r>
                      <w:fldChar w:fldCharType="separate"/>
                    </w:r>
                    <w:r w:rsidR="0071677E">
                      <w:t xml:space="preserve">department &lt;…&gt;  </w:t>
                    </w:r>
                  </w:p>
                  <w:p w:rsidR="007F58EC" w:rsidRPr="00654107" w:rsidRDefault="00654107" w:rsidP="00654107">
                    <w:pPr>
                      <w:pStyle w:val="CompanynameL2"/>
                    </w:pPr>
                    <w:r>
                      <w:fldChar w:fldCharType="end"/>
                    </w:r>
                    <w:r>
                      <w:fldChar w:fldCharType="begin"/>
                    </w:r>
                    <w:r>
                      <w:instrText xml:space="preserve"> REF b_name_L2 \h </w:instrText>
                    </w:r>
                    <w:r>
                      <w:fldChar w:fldCharType="separate"/>
                    </w:r>
                    <w:r w:rsidR="0071677E">
                      <w:t xml:space="preserve">research group &lt;…&gt;  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1A49" w:rsidRPr="008B2D9D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44C15B" wp14:editId="40BA97A6">
              <wp:simplePos x="0" y="0"/>
              <wp:positionH relativeFrom="page">
                <wp:posOffset>0</wp:posOffset>
              </wp:positionH>
              <wp:positionV relativeFrom="page">
                <wp:posOffset>1522730</wp:posOffset>
              </wp:positionV>
              <wp:extent cx="7560000" cy="763200"/>
              <wp:effectExtent l="0" t="0" r="22225" b="18415"/>
              <wp:wrapNone/>
              <wp:docPr id="10" name="Rechthoek 10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76320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FF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hthoek 10" o:spid="_x0000_s1026" style="position:absolute;margin-left:0;margin-top:119.9pt;width:595.3pt;height:60.1pt;z-index:25166643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" filled="f" strokecolor="red" strokeweight=".25pt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2C5" w:rsidRDefault="0055387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0.05pt;margin-top:0;width:180pt;height:90pt;z-index:251686912;mso-position-horizontal:absolute;mso-position-horizontal-relative:page;mso-position-vertical:absolute;mso-position-vertical-relative:page">
          <v:imagedata r:id="rId1" o:title="icoon_UGent_WE_EN_RGB_2400_kleur"/>
          <w10:wrap anchorx="page" anchory="page"/>
        </v:shape>
      </w:pict>
    </w:r>
    <w:r w:rsidR="00B17265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0F4200D" wp14:editId="107E8704">
              <wp:simplePos x="0" y="0"/>
              <wp:positionH relativeFrom="column">
                <wp:posOffset>1417955</wp:posOffset>
              </wp:positionH>
              <wp:positionV relativeFrom="paragraph">
                <wp:posOffset>2419350</wp:posOffset>
              </wp:positionV>
              <wp:extent cx="1633855" cy="255270"/>
              <wp:effectExtent l="0" t="0" r="23495" b="1143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855" cy="255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F1FB1" w:rsidRPr="00082C99" w:rsidRDefault="001F1FB1" w:rsidP="001F1FB1">
                          <w:r w:rsidRPr="00082C99">
                            <w:fldChar w:fldCharType="begin"/>
                          </w:r>
                          <w:r w:rsidRPr="00082C99">
                            <w:instrText xml:space="preserve"> PAGE  \* Arabic </w:instrText>
                          </w:r>
                          <w:r w:rsidRPr="00082C99">
                            <w:fldChar w:fldCharType="separate"/>
                          </w:r>
                          <w:r w:rsidR="0071677E">
                            <w:rPr>
                              <w:noProof/>
                            </w:rPr>
                            <w:t>1</w:t>
                          </w:r>
                          <w:r w:rsidRPr="00082C99">
                            <w:fldChar w:fldCharType="end"/>
                          </w:r>
                          <w:r w:rsidRPr="00082C99">
                            <w:t>/</w:t>
                          </w:r>
                          <w:r w:rsidRPr="00082C99">
                            <w:fldChar w:fldCharType="begin"/>
                          </w:r>
                          <w:r w:rsidRPr="00082C99">
                            <w:instrText xml:space="preserve"> NUMPAGES  \* Arabic </w:instrText>
                          </w:r>
                          <w:r w:rsidRPr="00082C99">
                            <w:fldChar w:fldCharType="separate"/>
                          </w:r>
                          <w:r w:rsidR="0071677E">
                            <w:rPr>
                              <w:noProof/>
                            </w:rPr>
                            <w:t>1</w:t>
                          </w:r>
                          <w:r w:rsidRPr="00082C99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7" type="#_x0000_t202" style="position:absolute;margin-left:111.65pt;margin-top:190.5pt;width:128.65pt;height:20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" fillcolor="white [3201]" strokecolor="white [3212]" strokeweight=".5pt">
              <v:textbox>
                <w:txbxContent>
                  <w:p w:rsidR="001F1FB1" w:rsidRPr="00082C99" w:rsidRDefault="001F1FB1" w:rsidP="001F1FB1">
                    <w:r w:rsidRPr="00082C99">
                      <w:fldChar w:fldCharType="begin"/>
                    </w:r>
                    <w:r w:rsidRPr="00082C99">
                      <w:instrText xml:space="preserve"> PAGE  \* Arabic </w:instrText>
                    </w:r>
                    <w:r w:rsidRPr="00082C99">
                      <w:fldChar w:fldCharType="separate"/>
                    </w:r>
                    <w:r w:rsidR="0071677E">
                      <w:rPr>
                        <w:noProof/>
                      </w:rPr>
                      <w:t>1</w:t>
                    </w:r>
                    <w:r w:rsidRPr="00082C99">
                      <w:fldChar w:fldCharType="end"/>
                    </w:r>
                    <w:r w:rsidRPr="00082C99">
                      <w:t>/</w:t>
                    </w:r>
                    <w:r w:rsidRPr="00082C99">
                      <w:fldChar w:fldCharType="begin"/>
                    </w:r>
                    <w:r w:rsidRPr="00082C99">
                      <w:instrText xml:space="preserve"> NUMPAGES  \* Arabic </w:instrText>
                    </w:r>
                    <w:r w:rsidRPr="00082C99">
                      <w:fldChar w:fldCharType="separate"/>
                    </w:r>
                    <w:r w:rsidR="0071677E">
                      <w:rPr>
                        <w:noProof/>
                      </w:rPr>
                      <w:t>1</w:t>
                    </w:r>
                    <w:r w:rsidRPr="00082C99"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10B05">
      <w:rPr>
        <w:noProof/>
        <w:lang w:val="en-US"/>
      </w:rPr>
      <w:drawing>
        <wp:anchor distT="0" distB="0" distL="114300" distR="114300" simplePos="0" relativeHeight="251679744" behindDoc="0" locked="0" layoutInCell="1" allowOverlap="1" wp14:anchorId="3C6A94F7" wp14:editId="5FE191AF">
          <wp:simplePos x="0" y="0"/>
          <wp:positionH relativeFrom="page">
            <wp:posOffset>381635</wp:posOffset>
          </wp:positionH>
          <wp:positionV relativeFrom="page">
            <wp:posOffset>0</wp:posOffset>
          </wp:positionV>
          <wp:extent cx="3434400" cy="1144800"/>
          <wp:effectExtent l="0" t="0" r="0" b="0"/>
          <wp:wrapNone/>
          <wp:docPr id="6" name="Logo BW E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coon_UGent_BW_EN_RGB_300_kleur_stationar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400" cy="114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051B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4965065</wp:posOffset>
              </wp:positionH>
              <wp:positionV relativeFrom="page">
                <wp:posOffset>381000</wp:posOffset>
              </wp:positionV>
              <wp:extent cx="2214000" cy="638280"/>
              <wp:effectExtent l="0" t="0" r="15240" b="9525"/>
              <wp:wrapNone/>
              <wp:docPr id="3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4000" cy="63828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A051B" w:rsidRDefault="0071677E" w:rsidP="0071677E">
                          <w:pPr>
                            <w:pStyle w:val="CompanynameL1"/>
                          </w:pPr>
                          <w:bookmarkStart w:id="3" w:name="b_name_L1"/>
                          <w:r>
                            <w:t>center for molecular modeling</w:t>
                          </w:r>
                          <w:r w:rsidR="00BB3F3C">
                            <w:t xml:space="preserve"> </w:t>
                          </w:r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kstvak 3" o:spid="_x0000_s1028" type="#_x0000_t202" style="position:absolute;margin-left:390.95pt;margin-top:30pt;width:174.35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" filled="f" stroked="f" strokeweight=".25pt">
              <v:textbox inset="0,0,0,0">
                <w:txbxContent>
                  <w:p w:rsidR="00FA051B" w:rsidRDefault="0071677E" w:rsidP="0071677E">
                    <w:pPr>
                      <w:pStyle w:val="CompanynameL1"/>
                    </w:pPr>
                    <w:bookmarkStart w:id="4" w:name="b_name_L1"/>
                    <w:r>
                      <w:t>center for molecular modeling</w:t>
                    </w:r>
                    <w:r w:rsidR="00BB3F3C">
                      <w:t xml:space="preserve"> </w:t>
                    </w:r>
                    <w:bookmarkEnd w:id="4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ild" w:val="13"/>
    <w:docVar w:name="Date" w:val="21-9-2016"/>
    <w:docVar w:name="Developer" w:val="Hans Gouman"/>
    <w:docVar w:name="History" w:val="B13 - facultary version_x000d__x000a_B12 - comma closing line_x000d__x000a_B11 - addressing 7.7 mm up_x000d__x000a_B10 - wider column sender data _x000d__x000a_B9 - comments UG_x000d__x000a_B7 - comments LB_x000d__x000a_B6 - company level 1 underlined_x000d__x000a_B5 - logo faculty RGB_x000d__x000a_B4 - logo RGB_x000d__x000a_B3 - page# 1st page moved to text box in header_x000d__x000a_B2 - copy NL version; language switch_x000d__x000a_"/>
    <w:docVar w:name="License" w:val="Developed by 12 Dozijn"/>
    <w:docVar w:name="Status" w:val="Draft"/>
    <w:docVar w:name="Version" w:val="1.2"/>
  </w:docVars>
  <w:rsids>
    <w:rsidRoot w:val="0071677E"/>
    <w:rsid w:val="000554BC"/>
    <w:rsid w:val="00065673"/>
    <w:rsid w:val="00072C25"/>
    <w:rsid w:val="00082C99"/>
    <w:rsid w:val="000863D8"/>
    <w:rsid w:val="00092241"/>
    <w:rsid w:val="000C2645"/>
    <w:rsid w:val="000E02BA"/>
    <w:rsid w:val="00100104"/>
    <w:rsid w:val="00121AB4"/>
    <w:rsid w:val="0015604C"/>
    <w:rsid w:val="0017789E"/>
    <w:rsid w:val="00190DE3"/>
    <w:rsid w:val="00191A51"/>
    <w:rsid w:val="001948E7"/>
    <w:rsid w:val="001C597D"/>
    <w:rsid w:val="001D323E"/>
    <w:rsid w:val="001F1FB1"/>
    <w:rsid w:val="001F6DB9"/>
    <w:rsid w:val="002001B2"/>
    <w:rsid w:val="00231A49"/>
    <w:rsid w:val="002331E2"/>
    <w:rsid w:val="002F065D"/>
    <w:rsid w:val="00351E5E"/>
    <w:rsid w:val="00357BC2"/>
    <w:rsid w:val="003B0DD0"/>
    <w:rsid w:val="003E0507"/>
    <w:rsid w:val="003F6803"/>
    <w:rsid w:val="004221C2"/>
    <w:rsid w:val="00437E84"/>
    <w:rsid w:val="0047034B"/>
    <w:rsid w:val="004A7E18"/>
    <w:rsid w:val="004B3064"/>
    <w:rsid w:val="004D6FA8"/>
    <w:rsid w:val="00512050"/>
    <w:rsid w:val="005314EE"/>
    <w:rsid w:val="00553879"/>
    <w:rsid w:val="005A1F98"/>
    <w:rsid w:val="005A5760"/>
    <w:rsid w:val="005B12EB"/>
    <w:rsid w:val="00654107"/>
    <w:rsid w:val="00664184"/>
    <w:rsid w:val="006A4361"/>
    <w:rsid w:val="006C69B5"/>
    <w:rsid w:val="0071677E"/>
    <w:rsid w:val="00737300"/>
    <w:rsid w:val="007B312A"/>
    <w:rsid w:val="007B6AFE"/>
    <w:rsid w:val="007D6060"/>
    <w:rsid w:val="007F58EC"/>
    <w:rsid w:val="007F5BF7"/>
    <w:rsid w:val="007F7985"/>
    <w:rsid w:val="00801413"/>
    <w:rsid w:val="00825EA1"/>
    <w:rsid w:val="00844412"/>
    <w:rsid w:val="008549BC"/>
    <w:rsid w:val="00870090"/>
    <w:rsid w:val="008B2D9D"/>
    <w:rsid w:val="008E3A7E"/>
    <w:rsid w:val="008F53F8"/>
    <w:rsid w:val="00912681"/>
    <w:rsid w:val="0091280F"/>
    <w:rsid w:val="0091485D"/>
    <w:rsid w:val="00925636"/>
    <w:rsid w:val="00965243"/>
    <w:rsid w:val="00971E40"/>
    <w:rsid w:val="00A12207"/>
    <w:rsid w:val="00A22A1A"/>
    <w:rsid w:val="00A4289D"/>
    <w:rsid w:val="00A71642"/>
    <w:rsid w:val="00B17265"/>
    <w:rsid w:val="00B175DB"/>
    <w:rsid w:val="00B30849"/>
    <w:rsid w:val="00B66144"/>
    <w:rsid w:val="00BB3F3C"/>
    <w:rsid w:val="00C86ABC"/>
    <w:rsid w:val="00CD13E8"/>
    <w:rsid w:val="00DA7803"/>
    <w:rsid w:val="00E10B05"/>
    <w:rsid w:val="00E12766"/>
    <w:rsid w:val="00E17990"/>
    <w:rsid w:val="00E41203"/>
    <w:rsid w:val="00E640A4"/>
    <w:rsid w:val="00F1580D"/>
    <w:rsid w:val="00F312C5"/>
    <w:rsid w:val="00F33883"/>
    <w:rsid w:val="00FA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25"/>
    <w:pPr>
      <w:spacing w:after="0" w:line="260" w:lineRule="atLeast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7D6060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77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25"/>
    <w:pPr>
      <w:spacing w:after="0" w:line="260" w:lineRule="atLeast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nynameL2">
    <w:name w:val="_Company name L2"/>
    <w:basedOn w:val="Normal"/>
    <w:uiPriority w:val="20"/>
    <w:rsid w:val="00FA051B"/>
    <w:pPr>
      <w:spacing w:line="240" w:lineRule="exact"/>
    </w:pPr>
    <w:rPr>
      <w:caps/>
      <w:color w:val="1E64C8"/>
      <w:sz w:val="18"/>
    </w:rPr>
  </w:style>
  <w:style w:type="paragraph" w:styleId="Header">
    <w:name w:val="header"/>
    <w:basedOn w:val="Normal"/>
    <w:link w:val="Head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2C5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312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2C5"/>
    <w:rPr>
      <w:rFonts w:ascii="Arial" w:hAnsi="Arial"/>
      <w:sz w:val="20"/>
    </w:rPr>
  </w:style>
  <w:style w:type="paragraph" w:customStyle="1" w:styleId="CompanynameL1">
    <w:name w:val="_Company name L1"/>
    <w:basedOn w:val="CompanynameL2"/>
    <w:uiPriority w:val="20"/>
    <w:rsid w:val="007D6060"/>
    <w:rPr>
      <w:b/>
      <w:u w:val="single"/>
    </w:rPr>
  </w:style>
  <w:style w:type="table" w:styleId="TableGrid">
    <w:name w:val="Table Grid"/>
    <w:basedOn w:val="TableNormal"/>
    <w:uiPriority w:val="39"/>
    <w:rsid w:val="00E6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heading">
    <w:name w:val="_Reference heading"/>
    <w:basedOn w:val="Normal"/>
    <w:next w:val="Normal"/>
    <w:uiPriority w:val="22"/>
    <w:rsid w:val="001C597D"/>
    <w:pPr>
      <w:framePr w:hSpace="142" w:wrap="around" w:vAnchor="page" w:hAnchor="text" w:y="1804"/>
      <w:suppressOverlap/>
    </w:pPr>
    <w:rPr>
      <w:caps/>
      <w:color w:val="1E64C8"/>
      <w:sz w:val="16"/>
    </w:rPr>
  </w:style>
  <w:style w:type="character" w:styleId="PlaceholderText">
    <w:name w:val="Placeholder Text"/>
    <w:basedOn w:val="DefaultParagraphFont"/>
    <w:uiPriority w:val="99"/>
    <w:semiHidden/>
    <w:rsid w:val="005A5760"/>
    <w:rPr>
      <w:color w:val="808080"/>
    </w:rPr>
  </w:style>
  <w:style w:type="paragraph" w:customStyle="1" w:styleId="Subject">
    <w:name w:val="_Subject"/>
    <w:basedOn w:val="Normal"/>
    <w:next w:val="Normal"/>
    <w:uiPriority w:val="19"/>
    <w:qFormat/>
    <w:rsid w:val="004D6FA8"/>
    <w:pPr>
      <w:spacing w:after="520" w:line="260" w:lineRule="exact"/>
    </w:pPr>
    <w:rPr>
      <w:b/>
    </w:rPr>
  </w:style>
  <w:style w:type="paragraph" w:customStyle="1" w:styleId="Addressing">
    <w:name w:val="_Addressing"/>
    <w:basedOn w:val="Normal"/>
    <w:uiPriority w:val="21"/>
    <w:qFormat/>
    <w:rsid w:val="00A12207"/>
    <w:pPr>
      <w:framePr w:hSpace="142" w:wrap="around" w:vAnchor="page" w:hAnchor="text" w:y="1804"/>
      <w:tabs>
        <w:tab w:val="left" w:pos="284"/>
      </w:tabs>
      <w:spacing w:line="260" w:lineRule="exact"/>
      <w:suppressOverlap/>
    </w:pPr>
    <w:rPr>
      <w:sz w:val="18"/>
    </w:rPr>
  </w:style>
  <w:style w:type="paragraph" w:customStyle="1" w:styleId="Hiddentext">
    <w:name w:val="_Hidden text"/>
    <w:basedOn w:val="Normal"/>
    <w:next w:val="Normal"/>
    <w:uiPriority w:val="29"/>
    <w:rsid w:val="00A12207"/>
    <w:pPr>
      <w:framePr w:hSpace="142" w:wrap="around" w:vAnchor="page" w:hAnchor="text" w:y="1804"/>
      <w:suppressOverlap/>
    </w:pPr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77E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Downloads\Brief_UGent_WE\Brief_UGent_WE\letter_UGent_WE_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7EF26DD1E64EBE9010216BDC79C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7F292-9C63-44BA-A13E-C69BF7AE900E}"/>
      </w:docPartPr>
      <w:docPartBody>
        <w:p w:rsidR="00000000" w:rsidRDefault="00053F30">
          <w:pPr>
            <w:pStyle w:val="0F7EF26DD1E64EBE9010216BDC79C70C"/>
          </w:pPr>
          <w:r>
            <w:rPr>
              <w:rStyle w:val="PlaceholderText"/>
            </w:rPr>
            <w:t>&lt; date &gt;</w:t>
          </w:r>
        </w:p>
      </w:docPartBody>
    </w:docPart>
    <w:docPart>
      <w:docPartPr>
        <w:name w:val="FD34ED605A894347ADB8067049977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35760-5F16-48DB-93EC-648A3311B454}"/>
      </w:docPartPr>
      <w:docPartBody>
        <w:p w:rsidR="00000000" w:rsidRDefault="00053F30">
          <w:pPr>
            <w:pStyle w:val="FD34ED605A894347ADB8067049977D65"/>
          </w:pPr>
          <w:r>
            <w:rPr>
              <w:rStyle w:val="PlaceholderText"/>
            </w:rPr>
            <w:t>&lt; select opening line &gt;</w:t>
          </w:r>
        </w:p>
      </w:docPartBody>
    </w:docPart>
    <w:docPart>
      <w:docPartPr>
        <w:name w:val="76C59F1F12F042DBBDB375200EEA6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8E725-85AB-4C95-88F0-23DCA4EF9424}"/>
      </w:docPartPr>
      <w:docPartBody>
        <w:p w:rsidR="00000000" w:rsidRDefault="00053F30">
          <w:pPr>
            <w:pStyle w:val="76C59F1F12F042DBBDB375200EEA6251"/>
          </w:pPr>
          <w:r>
            <w:rPr>
              <w:rStyle w:val="PlaceholderText"/>
            </w:rPr>
            <w:t>&lt; select closing line &gt;</w:t>
          </w:r>
        </w:p>
      </w:docPartBody>
    </w:docPart>
    <w:docPart>
      <w:docPartPr>
        <w:name w:val="CE815702B39F42B7B7855BDD0DD2CA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70D65-EA71-4C95-9B2B-DB4562DE5EE4}"/>
      </w:docPartPr>
      <w:docPartBody>
        <w:p w:rsidR="00000000" w:rsidRDefault="00DB7BDD" w:rsidP="00DB7BDD">
          <w:pPr>
            <w:pStyle w:val="CE815702B39F42B7B7855BDD0DD2CAFB"/>
          </w:pPr>
          <w:r>
            <w:rPr>
              <w:rStyle w:val="PlaceholderText"/>
            </w:rPr>
            <w:t>&lt; date 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DD"/>
    <w:rsid w:val="00053F30"/>
    <w:rsid w:val="00DB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B7BDD"/>
    <w:rPr>
      <w:color w:val="808080"/>
    </w:rPr>
  </w:style>
  <w:style w:type="paragraph" w:customStyle="1" w:styleId="0F7EF26DD1E64EBE9010216BDC79C70C">
    <w:name w:val="0F7EF26DD1E64EBE9010216BDC79C70C"/>
  </w:style>
  <w:style w:type="paragraph" w:customStyle="1" w:styleId="FD34ED605A894347ADB8067049977D65">
    <w:name w:val="FD34ED605A894347ADB8067049977D65"/>
  </w:style>
  <w:style w:type="paragraph" w:customStyle="1" w:styleId="76C59F1F12F042DBBDB375200EEA6251">
    <w:name w:val="76C59F1F12F042DBBDB375200EEA6251"/>
  </w:style>
  <w:style w:type="paragraph" w:customStyle="1" w:styleId="CE815702B39F42B7B7855BDD0DD2CAFB">
    <w:name w:val="CE815702B39F42B7B7855BDD0DD2CAFB"/>
    <w:rsid w:val="00DB7B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B7BDD"/>
    <w:rPr>
      <w:color w:val="808080"/>
    </w:rPr>
  </w:style>
  <w:style w:type="paragraph" w:customStyle="1" w:styleId="0F7EF26DD1E64EBE9010216BDC79C70C">
    <w:name w:val="0F7EF26DD1E64EBE9010216BDC79C70C"/>
  </w:style>
  <w:style w:type="paragraph" w:customStyle="1" w:styleId="FD34ED605A894347ADB8067049977D65">
    <w:name w:val="FD34ED605A894347ADB8067049977D65"/>
  </w:style>
  <w:style w:type="paragraph" w:customStyle="1" w:styleId="76C59F1F12F042DBBDB375200EEA6251">
    <w:name w:val="76C59F1F12F042DBBDB375200EEA6251"/>
  </w:style>
  <w:style w:type="paragraph" w:customStyle="1" w:styleId="CE815702B39F42B7B7855BDD0DD2CAFB">
    <w:name w:val="CE815702B39F42B7B7855BDD0DD2CAFB"/>
    <w:rsid w:val="00DB7B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F83F0-98F1-4BBE-BEED-55CA2791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letter_UGent_WE_EN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</vt:lpstr>
      <vt:lpstr>Letter</vt:lpstr>
    </vt:vector>
  </TitlesOfParts>
  <Company>Universiteit Gent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creator>Office</dc:creator>
  <cp:lastModifiedBy>Office</cp:lastModifiedBy>
  <cp:revision>2</cp:revision>
  <dcterms:created xsi:type="dcterms:W3CDTF">2016-10-18T06:46:00Z</dcterms:created>
  <dcterms:modified xsi:type="dcterms:W3CDTF">2016-10-18T06:47:00Z</dcterms:modified>
</cp:coreProperties>
</file>